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C3F04" w14:textId="77777777" w:rsidR="00627493" w:rsidRDefault="00627493">
      <w:pPr>
        <w:autoSpaceDE w:val="0"/>
        <w:autoSpaceDN w:val="0"/>
        <w:spacing w:after="78" w:line="220" w:lineRule="exact"/>
      </w:pPr>
    </w:p>
    <w:p w14:paraId="17F355D3" w14:textId="464D8491" w:rsidR="00627493" w:rsidRPr="00131278" w:rsidRDefault="00995F02">
      <w:pPr>
        <w:rPr>
          <w:lang w:val="ru-RU"/>
        </w:rPr>
        <w:sectPr w:rsidR="00627493" w:rsidRPr="00131278">
          <w:pgSz w:w="11900" w:h="16840"/>
          <w:pgMar w:top="1440" w:right="1440" w:bottom="1440" w:left="1440" w:header="720" w:footer="720" w:gutter="0"/>
          <w:cols w:space="720" w:equalWidth="0">
            <w:col w:w="10284" w:space="0"/>
          </w:cols>
          <w:docGrid w:linePitch="360"/>
        </w:sect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12B605A9" wp14:editId="4CDB524F">
            <wp:extent cx="5727700" cy="4129292"/>
            <wp:effectExtent l="0" t="0" r="6350" b="5080"/>
            <wp:docPr id="1" name="Рисунок 1" descr="C:\Users\Назаренко.SCHOOL38.000\Desktop\чт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аренко.SCHOOL38.000\Desktop\чтение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12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03F90" w14:textId="77777777" w:rsidR="00627493" w:rsidRPr="00131278" w:rsidRDefault="00627493">
      <w:pPr>
        <w:autoSpaceDE w:val="0"/>
        <w:autoSpaceDN w:val="0"/>
        <w:spacing w:after="78" w:line="220" w:lineRule="exact"/>
        <w:rPr>
          <w:lang w:val="ru-RU"/>
        </w:rPr>
      </w:pPr>
    </w:p>
    <w:p w14:paraId="6F037531" w14:textId="77777777" w:rsidR="00627493" w:rsidRPr="00131278" w:rsidRDefault="00355DFF">
      <w:pPr>
        <w:autoSpaceDE w:val="0"/>
        <w:autoSpaceDN w:val="0"/>
        <w:spacing w:after="0" w:line="230" w:lineRule="auto"/>
        <w:rPr>
          <w:lang w:val="ru-RU"/>
        </w:rPr>
      </w:pPr>
      <w:r w:rsidRPr="00131278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72B3B8A2" w14:textId="77777777" w:rsidR="00627493" w:rsidRPr="00355DFF" w:rsidRDefault="00355DFF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3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  <w:proofErr w:type="gramEnd"/>
    </w:p>
    <w:p w14:paraId="73BF04FA" w14:textId="77777777" w:rsidR="00627493" w:rsidRPr="00355DFF" w:rsidRDefault="00355DF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022EDAD8" w14:textId="77777777" w:rsidR="00627493" w:rsidRPr="00355DFF" w:rsidRDefault="00355DFF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5A8E32DC" w14:textId="77777777" w:rsidR="00627493" w:rsidRPr="00355DFF" w:rsidRDefault="00355DF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1C420A14" w14:textId="77777777" w:rsidR="00627493" w:rsidRPr="00355DFF" w:rsidRDefault="00355DFF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2C8957D1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На курс «Литературное чтение» в 3 классе отводится 136 ч.</w:t>
      </w:r>
    </w:p>
    <w:p w14:paraId="2BFAA965" w14:textId="77777777" w:rsidR="00627493" w:rsidRPr="00355DFF" w:rsidRDefault="00355DF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4A415192" w14:textId="77777777" w:rsidR="00627493" w:rsidRPr="00355DFF" w:rsidRDefault="00355DFF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46E32BA0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40D6DF2" w14:textId="77777777" w:rsidR="00627493" w:rsidRPr="00355DFF" w:rsidRDefault="00627493">
      <w:pPr>
        <w:autoSpaceDE w:val="0"/>
        <w:autoSpaceDN w:val="0"/>
        <w:spacing w:after="66" w:line="220" w:lineRule="exact"/>
        <w:rPr>
          <w:lang w:val="ru-RU"/>
        </w:rPr>
      </w:pPr>
    </w:p>
    <w:p w14:paraId="623FA811" w14:textId="77777777" w:rsidR="00627493" w:rsidRPr="00355DFF" w:rsidRDefault="00355DFF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сформированность предметных и универсальных действий в процессе изучения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«Л</w:t>
      </w:r>
      <w:proofErr w:type="gram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итературное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14:paraId="3F1F7522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34DD74D7" w14:textId="77777777" w:rsidR="00627493" w:rsidRPr="00355DFF" w:rsidRDefault="00355DFF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2ED82DA1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365B44F1" w14:textId="77777777" w:rsidR="00627493" w:rsidRPr="00355DFF" w:rsidRDefault="00355DF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6670A804" w14:textId="77777777" w:rsidR="00627493" w:rsidRPr="00355DFF" w:rsidRDefault="00355DFF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0AEA92D3" w14:textId="77777777" w:rsidR="00627493" w:rsidRPr="00355DFF" w:rsidRDefault="00355DFF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640F554F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3B489B6E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6B7F9BBB" w14:textId="77777777" w:rsidR="00627493" w:rsidRPr="00355DFF" w:rsidRDefault="00627493">
      <w:pPr>
        <w:autoSpaceDE w:val="0"/>
        <w:autoSpaceDN w:val="0"/>
        <w:spacing w:after="78" w:line="220" w:lineRule="exact"/>
        <w:rPr>
          <w:lang w:val="ru-RU"/>
        </w:rPr>
      </w:pPr>
    </w:p>
    <w:p w14:paraId="19864DCC" w14:textId="77777777" w:rsidR="00627493" w:rsidRPr="00355DFF" w:rsidRDefault="00355DFF">
      <w:pPr>
        <w:autoSpaceDE w:val="0"/>
        <w:autoSpaceDN w:val="0"/>
        <w:spacing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50633E23" w14:textId="77777777" w:rsidR="00627493" w:rsidRPr="00355DFF" w:rsidRDefault="00355DFF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 и её истории.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Репродукции 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0A5392F2" w14:textId="77777777" w:rsidR="00627493" w:rsidRPr="00355DFF" w:rsidRDefault="00355DFF">
      <w:pPr>
        <w:autoSpaceDE w:val="0"/>
        <w:autoSpaceDN w:val="0"/>
        <w:spacing w:before="192" w:after="0" w:line="262" w:lineRule="auto"/>
        <w:ind w:right="576"/>
        <w:jc w:val="center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(устное народное творчество). 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</w:t>
      </w:r>
    </w:p>
    <w:p w14:paraId="4338F34E" w14:textId="77777777" w:rsidR="00627493" w:rsidRPr="00355DFF" w:rsidRDefault="00355DFF">
      <w:pPr>
        <w:autoSpaceDE w:val="0"/>
        <w:autoSpaceDN w:val="0"/>
        <w:spacing w:before="70" w:after="0"/>
        <w:ind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7ADAC34F" w14:textId="77777777" w:rsidR="00627493" w:rsidRPr="00355DFF" w:rsidRDefault="00355DFF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Фольклорная сказка как отражение общечеловеческих ценностей и нравственных правил.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Билибина, В. М. Конашевич). Отражение в сказках народного быта и культуры. Составление плана сказки.</w:t>
      </w:r>
    </w:p>
    <w:p w14:paraId="3583B4F2" w14:textId="77777777" w:rsidR="00627493" w:rsidRPr="00355DFF" w:rsidRDefault="00355DFF">
      <w:pPr>
        <w:autoSpaceDE w:val="0"/>
        <w:autoSpaceDN w:val="0"/>
        <w:spacing w:before="190" w:after="0" w:line="283" w:lineRule="auto"/>
        <w:ind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чтения: народная песня.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 характеристика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18C17C83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14:paraId="51D263D6" w14:textId="77777777" w:rsidR="00627493" w:rsidRPr="00355DFF" w:rsidRDefault="00355DFF">
      <w:pPr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Литературные сказки А.  С. Пушкина в стихах (по выбору, например, «Сказка о царе Салтане, о сыне его славном и могучем богатыре князе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Гвидоне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Салтановиче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и о прекрасной царевне Лебеди»).</w:t>
      </w:r>
    </w:p>
    <w:p w14:paraId="0F4CF611" w14:textId="77777777" w:rsidR="00627493" w:rsidRPr="00355DFF" w:rsidRDefault="00355DFF">
      <w:pPr>
        <w:autoSpaceDE w:val="0"/>
        <w:autoSpaceDN w:val="0"/>
        <w:spacing w:before="70" w:after="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— иллюстратор сказок А. С. Пушкина.</w:t>
      </w:r>
    </w:p>
    <w:p w14:paraId="16889E2E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И. А. Крылова.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14:paraId="12290070" w14:textId="77777777" w:rsidR="00627493" w:rsidRPr="00355DFF" w:rsidRDefault="00355DFF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14:paraId="4A02853B" w14:textId="77777777" w:rsidR="00627493" w:rsidRPr="00355DFF" w:rsidRDefault="00355DFF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произведениях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Х—ХХ веков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(не  менее  пяти  авторов  по  выбору): Ф. И. Тютчева, А. А. Фета, М. Ю. Лермонтова, А. Н. Майкова,</w:t>
      </w:r>
    </w:p>
    <w:p w14:paraId="5DBDF948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</w:p>
    <w:p w14:paraId="5C11189F" w14:textId="77777777" w:rsidR="00627493" w:rsidRPr="00355DFF" w:rsidRDefault="00627493">
      <w:pPr>
        <w:autoSpaceDE w:val="0"/>
        <w:autoSpaceDN w:val="0"/>
        <w:spacing w:after="66" w:line="220" w:lineRule="exact"/>
        <w:rPr>
          <w:lang w:val="ru-RU"/>
        </w:rPr>
      </w:pPr>
    </w:p>
    <w:p w14:paraId="16EA60F5" w14:textId="77777777" w:rsidR="00627493" w:rsidRPr="00355DFF" w:rsidRDefault="00355DFF">
      <w:pPr>
        <w:autoSpaceDE w:val="0"/>
        <w:autoSpaceDN w:val="0"/>
        <w:spacing w:after="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14:paraId="38965EA3" w14:textId="77777777" w:rsidR="00627493" w:rsidRPr="00355DFF" w:rsidRDefault="00355DFF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7BB95F90" w14:textId="77777777" w:rsidR="00627493" w:rsidRPr="00355DFF" w:rsidRDefault="00355DFF">
      <w:pPr>
        <w:autoSpaceDE w:val="0"/>
        <w:autoSpaceDN w:val="0"/>
        <w:spacing w:before="190" w:after="0" w:line="283" w:lineRule="auto"/>
        <w:ind w:right="144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произведения. Художественные особенности текста-описания, текста-рассуждения.</w:t>
      </w:r>
    </w:p>
    <w:p w14:paraId="11941B0A" w14:textId="77777777" w:rsidR="00627493" w:rsidRPr="00355DFF" w:rsidRDefault="00355DFF">
      <w:pPr>
        <w:autoSpaceDE w:val="0"/>
        <w:autoSpaceDN w:val="0"/>
        <w:spacing w:before="190" w:after="0"/>
        <w:ind w:right="288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Литературная сказка русских писателей (не менее двух). Круг чтения: произведения Д. Н. Мамина-Сибиряка, В.  Ф.   Одоевского, В.  М.   Гаршина, М.   Горького, И. С. Соколова-Микитова, Г. А.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Скребицкого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Особенности авторских сказок (сюжет, язык, герои). Составление  аннотации.</w:t>
      </w:r>
    </w:p>
    <w:p w14:paraId="79DE0EB1" w14:textId="77777777" w:rsidR="00627493" w:rsidRPr="00355DFF" w:rsidRDefault="00355DFF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взаимоотношениях человека и животных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. Человек и его отношения с животными: верность, преданность, забота и любовь. Круг чтения (по выбору, не менее четырёх авторов): произведения Д. Н. </w:t>
      </w: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Мамина-Сибиряка</w:t>
      </w:r>
      <w:proofErr w:type="gram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, К. Г. Паустовского,   М. М.    Пришвина,   С. В.    Образцова, В. Л.    Дурова,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56E6A81E" w14:textId="77777777" w:rsidR="00627493" w:rsidRPr="00355DFF" w:rsidRDefault="00355DFF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нравственных качеств, проявляющихся в военное время.</w:t>
      </w:r>
    </w:p>
    <w:p w14:paraId="69CC5EA3" w14:textId="77777777" w:rsidR="00627493" w:rsidRPr="00355DFF" w:rsidRDefault="00355DFF">
      <w:pPr>
        <w:autoSpaceDE w:val="0"/>
        <w:autoSpaceDN w:val="0"/>
        <w:spacing w:before="190" w:after="0" w:line="278" w:lineRule="auto"/>
        <w:ind w:right="144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Голявкин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14:paraId="605787F4" w14:textId="77777777" w:rsidR="00627493" w:rsidRPr="00355DFF" w:rsidRDefault="00355DFF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(произведения двух-трёх авторов  по  выбору): литературные  сказки  Ш.  Перро, Х.-К.   Андерсена,  Ц.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Топелиуса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,  Р. Киплинга,  Дж. Родари, С.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Лагерлёф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19077555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культура  (работа  с  детской  книгой и справочной литературой).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</w:t>
      </w:r>
    </w:p>
    <w:p w14:paraId="4E2D019D" w14:textId="77777777" w:rsidR="00627493" w:rsidRPr="00355DFF" w:rsidRDefault="00355DFF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2FA3C5AB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86" w:right="662" w:bottom="692" w:left="666" w:header="720" w:footer="720" w:gutter="0"/>
          <w:cols w:space="720" w:equalWidth="0">
            <w:col w:w="10572" w:space="0"/>
          </w:cols>
          <w:docGrid w:linePitch="360"/>
        </w:sectPr>
      </w:pPr>
    </w:p>
    <w:p w14:paraId="38E2FE99" w14:textId="77777777" w:rsidR="00627493" w:rsidRPr="00355DFF" w:rsidRDefault="00627493">
      <w:pPr>
        <w:autoSpaceDE w:val="0"/>
        <w:autoSpaceDN w:val="0"/>
        <w:spacing w:after="78" w:line="220" w:lineRule="exact"/>
        <w:rPr>
          <w:lang w:val="ru-RU"/>
        </w:rPr>
      </w:pPr>
    </w:p>
    <w:p w14:paraId="774E0660" w14:textId="77777777" w:rsidR="00627493" w:rsidRPr="00355DFF" w:rsidRDefault="00355DFF">
      <w:pPr>
        <w:autoSpaceDE w:val="0"/>
        <w:autoSpaceDN w:val="0"/>
        <w:spacing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07578611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3BEF0F3" w14:textId="77777777" w:rsidR="00627493" w:rsidRPr="00355DFF" w:rsidRDefault="00355DFF">
      <w:pPr>
        <w:autoSpaceDE w:val="0"/>
        <w:autoSpaceDN w:val="0"/>
        <w:spacing w:before="262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0F2E6BA7" w14:textId="77777777" w:rsidR="00627493" w:rsidRPr="00355DFF" w:rsidRDefault="00355DFF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чтение</w:t>
      </w: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»о</w:t>
      </w:r>
      <w:proofErr w:type="gram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тражают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02E4A330" w14:textId="77777777" w:rsidR="00627493" w:rsidRPr="00355DFF" w:rsidRDefault="00355DF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185520C9" w14:textId="77777777" w:rsidR="00627493" w:rsidRPr="00355DFF" w:rsidRDefault="00355DFF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4D78947" w14:textId="77777777" w:rsidR="00627493" w:rsidRPr="00355DFF" w:rsidRDefault="00355DFF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2BBA337F" w14:textId="77777777" w:rsidR="00627493" w:rsidRPr="00355DFF" w:rsidRDefault="00355DF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1566CA6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0B92EA29" w14:textId="77777777" w:rsidR="00627493" w:rsidRPr="00355DFF" w:rsidRDefault="00355DFF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E2DCFCF" w14:textId="77777777" w:rsidR="00627493" w:rsidRPr="00355DFF" w:rsidRDefault="00355DFF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E89F26B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6D25D1E1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5EF18ADD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7369304D" w14:textId="77777777" w:rsidR="00627493" w:rsidRPr="00355DFF" w:rsidRDefault="00355DFF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256EE905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2AEE1FC9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C4639FD" w14:textId="77777777" w:rsidR="00627493" w:rsidRPr="00355DFF" w:rsidRDefault="00627493">
      <w:pPr>
        <w:autoSpaceDE w:val="0"/>
        <w:autoSpaceDN w:val="0"/>
        <w:spacing w:after="66" w:line="220" w:lineRule="exact"/>
        <w:rPr>
          <w:lang w:val="ru-RU"/>
        </w:rPr>
      </w:pPr>
    </w:p>
    <w:p w14:paraId="7D2B5BD3" w14:textId="77777777" w:rsidR="00627493" w:rsidRPr="00355DFF" w:rsidRDefault="00355DF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036EA158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463071D4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4B8BA915" w14:textId="77777777" w:rsidR="00627493" w:rsidRPr="00355DFF" w:rsidRDefault="00355DF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47E26704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5396DCDE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5DA41760" w14:textId="77777777" w:rsidR="00627493" w:rsidRPr="00355DFF" w:rsidRDefault="00355DFF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B2198D6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52F13736" w14:textId="77777777" w:rsidR="00627493" w:rsidRPr="00355DFF" w:rsidRDefault="00355DF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ADFFAFF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DACBD16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76DED486" w14:textId="77777777" w:rsidR="00627493" w:rsidRPr="00355DFF" w:rsidRDefault="00355DFF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5D8C0938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604AA2F3" w14:textId="77777777" w:rsidR="00627493" w:rsidRPr="00355DFF" w:rsidRDefault="00355DFF">
      <w:pPr>
        <w:autoSpaceDE w:val="0"/>
        <w:autoSpaceDN w:val="0"/>
        <w:spacing w:before="190" w:after="0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2A5A3CEA" w14:textId="77777777" w:rsidR="00627493" w:rsidRPr="00355DFF" w:rsidRDefault="00355DFF">
      <w:pPr>
        <w:autoSpaceDE w:val="0"/>
        <w:autoSpaceDN w:val="0"/>
        <w:spacing w:before="322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2DFA16A" w14:textId="77777777" w:rsidR="00627493" w:rsidRPr="00355DFF" w:rsidRDefault="00355DFF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840597E" w14:textId="77777777" w:rsidR="00627493" w:rsidRPr="00355DFF" w:rsidRDefault="00355DFF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17B60587" w14:textId="77777777" w:rsidR="00627493" w:rsidRPr="00355DFF" w:rsidRDefault="00355DF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3CFEBBD9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13794954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2EFED8A9" w14:textId="77777777" w:rsidR="00627493" w:rsidRPr="00355DFF" w:rsidRDefault="00355DF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01CA8744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51B3F433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причинно-следственные связи в сюжете </w:t>
      </w: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фольклорного</w:t>
      </w:r>
      <w:proofErr w:type="gram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и художественного</w:t>
      </w:r>
    </w:p>
    <w:p w14:paraId="7FAC20B7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09701BAC" w14:textId="77777777" w:rsidR="00627493" w:rsidRPr="00355DFF" w:rsidRDefault="00627493">
      <w:pPr>
        <w:autoSpaceDE w:val="0"/>
        <w:autoSpaceDN w:val="0"/>
        <w:spacing w:after="90" w:line="220" w:lineRule="exact"/>
        <w:rPr>
          <w:lang w:val="ru-RU"/>
        </w:rPr>
      </w:pPr>
    </w:p>
    <w:p w14:paraId="2CE24D75" w14:textId="77777777" w:rsidR="00627493" w:rsidRPr="00355DFF" w:rsidRDefault="00355DFF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00C24F49" w14:textId="77777777" w:rsidR="00627493" w:rsidRPr="00355DFF" w:rsidRDefault="00355DFF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39684576" w14:textId="77777777" w:rsidR="00627493" w:rsidRPr="00355DFF" w:rsidRDefault="00355DFF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703DA492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07DF5F24" w14:textId="77777777" w:rsidR="00627493" w:rsidRPr="00355DFF" w:rsidRDefault="00627493">
      <w:pPr>
        <w:autoSpaceDE w:val="0"/>
        <w:autoSpaceDN w:val="0"/>
        <w:spacing w:after="78" w:line="220" w:lineRule="exact"/>
        <w:rPr>
          <w:lang w:val="ru-RU"/>
        </w:rPr>
      </w:pPr>
    </w:p>
    <w:p w14:paraId="1F51A359" w14:textId="77777777" w:rsidR="00627493" w:rsidRPr="00355DFF" w:rsidRDefault="00355DFF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355DFF">
        <w:rPr>
          <w:lang w:val="ru-RU"/>
        </w:rPr>
        <w:br/>
      </w:r>
      <w:r w:rsidRPr="00355DFF">
        <w:rPr>
          <w:lang w:val="ru-RU"/>
        </w:rPr>
        <w:tab/>
      </w: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19F45ACF" w14:textId="77777777" w:rsidR="00627493" w:rsidRPr="00355DFF" w:rsidRDefault="00355DF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4E4C89FF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6956CA76" w14:textId="77777777" w:rsidR="00627493" w:rsidRPr="00355DFF" w:rsidRDefault="00355DF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41A1EE01" w14:textId="77777777" w:rsidR="00627493" w:rsidRPr="00355DFF" w:rsidRDefault="00355DF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7C346DBB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0262A92E" w14:textId="77777777" w:rsidR="00627493" w:rsidRPr="00355DFF" w:rsidRDefault="00355DFF">
      <w:pPr>
        <w:autoSpaceDE w:val="0"/>
        <w:autoSpaceDN w:val="0"/>
        <w:spacing w:before="324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1E010222" w14:textId="77777777" w:rsidR="00627493" w:rsidRPr="00355DFF" w:rsidRDefault="00355DFF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27BBA394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47F2B59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7DAED337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36E9D5AC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14:paraId="43B70884" w14:textId="77777777" w:rsidR="00627493" w:rsidRPr="00355DFF" w:rsidRDefault="00355DF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5FCE9268" w14:textId="77777777" w:rsidR="00627493" w:rsidRPr="00355DFF" w:rsidRDefault="00355DFF">
      <w:pPr>
        <w:autoSpaceDE w:val="0"/>
        <w:autoSpaceDN w:val="0"/>
        <w:spacing w:before="322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12D3938C" w14:textId="77777777" w:rsidR="00627493" w:rsidRPr="00355DFF" w:rsidRDefault="00355DFF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59D02DB0" w14:textId="77777777" w:rsidR="00627493" w:rsidRPr="00355DFF" w:rsidRDefault="00355DF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в третьем классе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22758BE3" w14:textId="77777777" w:rsidR="00627493" w:rsidRPr="00355DFF" w:rsidRDefault="00355DFF">
      <w:pPr>
        <w:autoSpaceDE w:val="0"/>
        <w:autoSpaceDN w:val="0"/>
        <w:spacing w:before="178" w:after="0" w:line="278" w:lineRule="auto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отвечать на вопрос о культурной значимости устного народного  творчества  и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128439DE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75ACA82D" w14:textId="77777777" w:rsidR="00627493" w:rsidRPr="00355DFF" w:rsidRDefault="00355DF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7BBCBED4" w14:textId="77777777" w:rsidR="00627493" w:rsidRPr="00355DFF" w:rsidRDefault="00355DFF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4 стихотворений в соответствии с изученной тематикой произведений;</w:t>
      </w:r>
    </w:p>
    <w:p w14:paraId="12F1CE38" w14:textId="77777777" w:rsidR="00627493" w:rsidRPr="00355DFF" w:rsidRDefault="00355DFF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6180EFEA" w14:textId="77777777" w:rsidR="00627493" w:rsidRPr="00355DFF" w:rsidRDefault="00355DFF">
      <w:pPr>
        <w:autoSpaceDE w:val="0"/>
        <w:autoSpaceDN w:val="0"/>
        <w:spacing w:before="190" w:after="0" w:line="262" w:lineRule="auto"/>
        <w:ind w:left="288" w:right="864"/>
        <w:jc w:val="center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эпического;</w:t>
      </w:r>
    </w:p>
    <w:p w14:paraId="2A80DF57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2D04E5B2" w14:textId="77777777" w:rsidR="00627493" w:rsidRPr="00355DFF" w:rsidRDefault="00627493">
      <w:pPr>
        <w:autoSpaceDE w:val="0"/>
        <w:autoSpaceDN w:val="0"/>
        <w:spacing w:after="108" w:line="220" w:lineRule="exact"/>
        <w:rPr>
          <w:lang w:val="ru-RU"/>
        </w:rPr>
      </w:pPr>
    </w:p>
    <w:p w14:paraId="2FECB661" w14:textId="77777777" w:rsidR="00627493" w:rsidRPr="00355DFF" w:rsidRDefault="00355DFF">
      <w:pPr>
        <w:autoSpaceDE w:val="0"/>
        <w:autoSpaceDN w:val="0"/>
        <w:spacing w:after="0" w:line="262" w:lineRule="auto"/>
        <w:ind w:right="57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271D837A" w14:textId="77777777" w:rsidR="00627493" w:rsidRPr="00355DFF" w:rsidRDefault="00355DFF">
      <w:pPr>
        <w:autoSpaceDE w:val="0"/>
        <w:autoSpaceDN w:val="0"/>
        <w:spacing w:before="190" w:after="0"/>
        <w:ind w:right="144"/>
        <w:rPr>
          <w:lang w:val="ru-RU"/>
        </w:rPr>
      </w:pP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14:paraId="3249A9CD" w14:textId="77777777" w:rsidR="00627493" w:rsidRPr="00355DFF" w:rsidRDefault="00355DFF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4F03E614" w14:textId="77777777" w:rsidR="00627493" w:rsidRPr="00355DFF" w:rsidRDefault="00355DFF">
      <w:pPr>
        <w:autoSpaceDE w:val="0"/>
        <w:autoSpaceDN w:val="0"/>
        <w:spacing w:before="192" w:after="0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639E677A" w14:textId="77777777" w:rsidR="00627493" w:rsidRPr="00355DFF" w:rsidRDefault="00355DFF">
      <w:pPr>
        <w:autoSpaceDE w:val="0"/>
        <w:autoSpaceDN w:val="0"/>
        <w:spacing w:before="190" w:after="0" w:line="271" w:lineRule="auto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4EF4A7D5" w14:textId="77777777" w:rsidR="00627493" w:rsidRPr="00355DFF" w:rsidRDefault="00355DFF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1AD78187" w14:textId="77777777" w:rsidR="00627493" w:rsidRPr="00355DFF" w:rsidRDefault="00355DFF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14:paraId="5890E824" w14:textId="77777777" w:rsidR="00627493" w:rsidRPr="00355DFF" w:rsidRDefault="00355DFF">
      <w:pPr>
        <w:autoSpaceDE w:val="0"/>
        <w:autoSpaceDN w:val="0"/>
        <w:spacing w:before="190" w:after="0"/>
        <w:ind w:right="144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орфоэпических и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4A268D96" w14:textId="77777777" w:rsidR="00627493" w:rsidRPr="00355DFF" w:rsidRDefault="00355DFF">
      <w:pPr>
        <w:autoSpaceDE w:val="0"/>
        <w:autoSpaceDN w:val="0"/>
        <w:spacing w:before="238" w:after="0" w:line="262" w:lineRule="auto"/>
        <w:ind w:right="288"/>
        <w:rPr>
          <w:lang w:val="ru-RU"/>
        </w:rPr>
      </w:pP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14:paraId="44128B88" w14:textId="77777777" w:rsidR="00627493" w:rsidRPr="00355DFF" w:rsidRDefault="00355DFF">
      <w:pPr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167FCAA8" w14:textId="77777777" w:rsidR="00627493" w:rsidRPr="00355DFF" w:rsidRDefault="00355DFF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инсценировать небольшие эпизоды из произведения;</w:t>
      </w:r>
    </w:p>
    <w:p w14:paraId="3F8E583D" w14:textId="77777777" w:rsidR="00627493" w:rsidRPr="00355DFF" w:rsidRDefault="00355DFF">
      <w:pPr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корректировать собственный письменный текст;</w:t>
      </w:r>
    </w:p>
    <w:p w14:paraId="52DBE165" w14:textId="77777777" w:rsidR="00627493" w:rsidRPr="00355DFF" w:rsidRDefault="00355DFF">
      <w:pPr>
        <w:autoSpaceDE w:val="0"/>
        <w:autoSpaceDN w:val="0"/>
        <w:spacing w:before="190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</w:p>
    <w:p w14:paraId="5862B33C" w14:textId="77777777" w:rsidR="00627493" w:rsidRPr="00355DFF" w:rsidRDefault="00355DFF">
      <w:pPr>
        <w:autoSpaceDE w:val="0"/>
        <w:autoSpaceDN w:val="0"/>
        <w:spacing w:before="190" w:after="0" w:line="262" w:lineRule="auto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сочинять тексты, используя аналогии, иллюстрации, придумывать продолжение прочитанного произведения;</w:t>
      </w:r>
    </w:p>
    <w:p w14:paraId="5D82F2F1" w14:textId="77777777" w:rsidR="00627493" w:rsidRPr="00355DFF" w:rsidRDefault="00355DFF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14:paraId="03AEE1D8" w14:textId="77777777" w:rsidR="00627493" w:rsidRPr="00355DFF" w:rsidRDefault="00355DFF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с учётом рекомендательного списка,  используя </w:t>
      </w:r>
    </w:p>
    <w:p w14:paraId="671ACA39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328" w:right="702" w:bottom="312" w:left="1086" w:header="720" w:footer="720" w:gutter="0"/>
          <w:cols w:space="720" w:equalWidth="0">
            <w:col w:w="10112" w:space="0"/>
          </w:cols>
          <w:docGrid w:linePitch="360"/>
        </w:sectPr>
      </w:pPr>
    </w:p>
    <w:p w14:paraId="09CCD3BD" w14:textId="77777777" w:rsidR="00627493" w:rsidRPr="00355DFF" w:rsidRDefault="00627493">
      <w:pPr>
        <w:autoSpaceDE w:val="0"/>
        <w:autoSpaceDN w:val="0"/>
        <w:spacing w:after="72" w:line="220" w:lineRule="exact"/>
        <w:rPr>
          <w:lang w:val="ru-RU"/>
        </w:rPr>
      </w:pPr>
    </w:p>
    <w:p w14:paraId="11E3A3C6" w14:textId="77777777" w:rsidR="00627493" w:rsidRPr="00355DFF" w:rsidRDefault="00355DFF">
      <w:pPr>
        <w:autoSpaceDE w:val="0"/>
        <w:autoSpaceDN w:val="0"/>
        <w:spacing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картотеки,  рассказывать о прочитанной книге;</w:t>
      </w:r>
    </w:p>
    <w:p w14:paraId="650E998D" w14:textId="77777777" w:rsidR="00627493" w:rsidRPr="00355DFF" w:rsidRDefault="00355DFF">
      <w:pPr>
        <w:autoSpaceDE w:val="0"/>
        <w:autoSpaceDN w:val="0"/>
        <w:spacing w:before="190" w:after="0" w:line="271" w:lineRule="auto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14:paraId="7C25A005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92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14:paraId="4A78CBF0" w14:textId="77777777" w:rsidR="00627493" w:rsidRPr="00355DFF" w:rsidRDefault="00627493">
      <w:pPr>
        <w:autoSpaceDE w:val="0"/>
        <w:autoSpaceDN w:val="0"/>
        <w:spacing w:after="64" w:line="220" w:lineRule="exact"/>
        <w:rPr>
          <w:lang w:val="ru-RU"/>
        </w:rPr>
      </w:pPr>
    </w:p>
    <w:p w14:paraId="1734943A" w14:textId="77777777" w:rsidR="00627493" w:rsidRDefault="00355DF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30"/>
        <w:gridCol w:w="528"/>
        <w:gridCol w:w="1104"/>
        <w:gridCol w:w="1140"/>
        <w:gridCol w:w="806"/>
        <w:gridCol w:w="6964"/>
        <w:gridCol w:w="1080"/>
        <w:gridCol w:w="1382"/>
      </w:tblGrid>
      <w:tr w:rsidR="00627493" w14:paraId="1F636574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726F9" w14:textId="77777777" w:rsidR="00627493" w:rsidRDefault="00355DF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EF740" w14:textId="77777777" w:rsidR="00627493" w:rsidRPr="00355DFF" w:rsidRDefault="00355DF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00F18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FD213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B123E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7D193" w14:textId="77777777" w:rsidR="00627493" w:rsidRDefault="00355DFF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FFAC1" w14:textId="77777777" w:rsidR="00627493" w:rsidRDefault="00355DFF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627493" w14:paraId="11F5B7B6" w14:textId="7777777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D47A" w14:textId="77777777" w:rsidR="00627493" w:rsidRDefault="0062749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3525" w14:textId="77777777" w:rsidR="00627493" w:rsidRDefault="00627493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6AAB4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F8233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2AAF5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36F7" w14:textId="77777777" w:rsidR="00627493" w:rsidRDefault="0062749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AA41" w14:textId="77777777" w:rsidR="00627493" w:rsidRDefault="0062749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314A" w14:textId="77777777" w:rsidR="00627493" w:rsidRDefault="0062749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CE22" w14:textId="77777777" w:rsidR="00627493" w:rsidRDefault="00627493"/>
        </w:tc>
      </w:tr>
      <w:tr w:rsidR="00627493" w14:paraId="3B706C95" w14:textId="77777777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56DED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6E866" w14:textId="77777777" w:rsidR="00627493" w:rsidRPr="00355DFF" w:rsidRDefault="00355D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 и её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E7FF3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6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F6086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6C6F3" w14:textId="77777777" w:rsidR="00627493" w:rsidRDefault="0062749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B430C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81D58" w14:textId="77777777" w:rsidR="00627493" w:rsidRPr="00355DFF" w:rsidRDefault="00355DF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работа с названием темы/раздела: прогнозирование содержания произведений в этом разделе, установление мотива изучения;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A87B8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57403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627493" w14:paraId="3CCADC68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273A2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AF014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 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9347D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F77C0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1E082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EBA50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E55CC" w14:textId="77777777" w:rsidR="00627493" w:rsidRPr="00355DFF" w:rsidRDefault="00355DF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Выразительное чтение (потешки, считалки, небылицы, скороговорки, пословицы, песни), используя интонацию, паузы, темп, ритм, логические ударения в соответствии с особенностями текста для передачи эмоционального настроя произведения;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E3891" w14:textId="77777777" w:rsidR="00627493" w:rsidRDefault="00355DF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CFB1F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5F24D25D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65D45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4F196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4F94E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D222B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496C6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90AE3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381F4" w14:textId="77777777" w:rsidR="00627493" w:rsidRPr="00355DFF" w:rsidRDefault="00355DF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Пушкина, обсуждение эмоционального состояния при восприятии описанных картин природы, ответ на вопрос «Какое настроение вызывает произведение?</w:t>
            </w:r>
          </w:p>
          <w:p w14:paraId="7B5D3F29" w14:textId="77777777" w:rsidR="00627493" w:rsidRPr="00355DFF" w:rsidRDefault="00355DFF">
            <w:pPr>
              <w:autoSpaceDE w:val="0"/>
              <w:autoSpaceDN w:val="0"/>
              <w:spacing w:before="18" w:after="0" w:line="245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Почему?» На примере отрывков из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романа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«Е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вгений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Онегин»: «В тот год осенняя погода…»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Опрятней модного паркета…»;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CF9B6" w14:textId="77777777" w:rsidR="00627493" w:rsidRDefault="00355DF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491A8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6C6013F8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72F33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A8335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84D44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8E858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6631D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54626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0E7F6" w14:textId="77777777" w:rsidR="00627493" w:rsidRPr="00355DFF" w:rsidRDefault="00355DF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басен И. А. Крылова (не менее двух, например: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«Мартышка и Очки», «Ворона и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Лисица»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Слон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Моська»,«Чиж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Голубь», «Лисица и Виноград», «Кукушка и Петух» (по выбору), подготовка ответа на вопрос «Какое качество высмеивает автор?»;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F9F22" w14:textId="77777777" w:rsidR="00627493" w:rsidRDefault="00355DF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8C23A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4DB4416F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AF653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890EA" w14:textId="77777777" w:rsidR="00627493" w:rsidRPr="00355DFF" w:rsidRDefault="00355DF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произведениях поэтов и 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C34C8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192FB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0751D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9896B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8983F8" w14:textId="77777777" w:rsidR="00627493" w:rsidRPr="00355DFF" w:rsidRDefault="00355D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8A07B" w14:textId="77777777" w:rsidR="00627493" w:rsidRDefault="00355DF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14AED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6AC5486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F2947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F361F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Л.Н.Толстого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C3F57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6E505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CA052" w14:textId="77777777" w:rsidR="00627493" w:rsidRDefault="0062749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F49C6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DFE8F" w14:textId="77777777" w:rsidR="00627493" w:rsidRPr="00355DFF" w:rsidRDefault="00355DF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произведений Л. Н. Толстого: рассказы «Акула», «Лебеди», «Зайцы», «Какая бывает роса на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траве»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Куда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девается вода из моря?», быль «Прыжок», «Лев и собачка»,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сказка«Ореховая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ветка», басня «Белка и волк» и др.(не менее трёх произведений по выбору);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B6E52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40660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627493" w14:paraId="17B28816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73B63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DFFA2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4CC4F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EC01A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C7146" w14:textId="77777777" w:rsidR="00627493" w:rsidRDefault="0062749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25D61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508A2" w14:textId="77777777" w:rsidR="00627493" w:rsidRPr="00355DFF" w:rsidRDefault="00355DF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отношения автора к героям, поступкам, описанным в сказках;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92A1C" w14:textId="77777777" w:rsidR="00627493" w:rsidRDefault="00355DFF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1464B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627493" w14:paraId="496E5B6D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1B697E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AD4C6" w14:textId="77777777" w:rsidR="00627493" w:rsidRPr="00355DFF" w:rsidRDefault="00355DF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произведениях 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18D25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0766C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BC6A2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00493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C5F6F" w14:textId="77777777" w:rsidR="00627493" w:rsidRPr="00355DFF" w:rsidRDefault="00355DF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стихотворения, нахождение образных слов и выражений, поиск значения незнакомого слова в словаре, поиск олицетворения, характеристика звукописи, определение вида строф;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5EBAE" w14:textId="77777777" w:rsidR="00627493" w:rsidRDefault="00355DFF">
            <w:pPr>
              <w:autoSpaceDE w:val="0"/>
              <w:autoSpaceDN w:val="0"/>
              <w:spacing w:before="78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F618E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627493" w14:paraId="693A77AF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65272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59DD4" w14:textId="77777777" w:rsidR="00627493" w:rsidRPr="00355DFF" w:rsidRDefault="00355DF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взаимоотношениях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человека и животных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4B39E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B99ED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CF7BB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8AA95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4F477" w14:textId="77777777" w:rsidR="00627493" w:rsidRPr="00355DFF" w:rsidRDefault="00355DF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 в составлении вопросов к произведению;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34701" w14:textId="77777777" w:rsidR="00627493" w:rsidRDefault="00355DF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7E007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76A873F2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E5A42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935BF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FBAD3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F2AB6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65DE8" w14:textId="4ED46D39" w:rsidR="00627493" w:rsidRPr="00D2402C" w:rsidRDefault="00D2402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D8CA9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A0125" w14:textId="77777777" w:rsidR="00627493" w:rsidRPr="00355DFF" w:rsidRDefault="00355DF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AA26F" w14:textId="77777777" w:rsidR="00627493" w:rsidRDefault="00355DF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66CCA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collection.edu.ru,</w:t>
            </w:r>
          </w:p>
        </w:tc>
      </w:tr>
      <w:tr w:rsidR="00627493" w14:paraId="47508C3E" w14:textId="77777777">
        <w:trPr>
          <w:trHeight w:hRule="exact" w:val="5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500B4" w14:textId="77777777" w:rsidR="00627493" w:rsidRDefault="00355DF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8C18D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Юмористические произведения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5EEA0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05701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683E7" w14:textId="77777777" w:rsidR="00627493" w:rsidRDefault="0062749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EF3C9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B28B6" w14:textId="77777777" w:rsidR="00627493" w:rsidRPr="00355DFF" w:rsidRDefault="00355DF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5748F" w14:textId="77777777" w:rsidR="00627493" w:rsidRDefault="00355DF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54C64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</w:tbl>
    <w:p w14:paraId="78210049" w14:textId="77777777" w:rsidR="00627493" w:rsidRDefault="00627493">
      <w:pPr>
        <w:autoSpaceDE w:val="0"/>
        <w:autoSpaceDN w:val="0"/>
        <w:spacing w:after="0" w:line="14" w:lineRule="exact"/>
      </w:pPr>
    </w:p>
    <w:p w14:paraId="2514E197" w14:textId="77777777" w:rsidR="00627493" w:rsidRDefault="00627493">
      <w:pPr>
        <w:sectPr w:rsidR="00627493">
          <w:pgSz w:w="16840" w:h="11900"/>
          <w:pgMar w:top="282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D1F1514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30"/>
        <w:gridCol w:w="528"/>
        <w:gridCol w:w="1104"/>
        <w:gridCol w:w="1140"/>
        <w:gridCol w:w="806"/>
        <w:gridCol w:w="6964"/>
        <w:gridCol w:w="1080"/>
        <w:gridCol w:w="1382"/>
      </w:tblGrid>
      <w:tr w:rsidR="00627493" w14:paraId="14A0C836" w14:textId="77777777">
        <w:trPr>
          <w:trHeight w:hRule="exact" w:val="9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87516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1.12.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09825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 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9A466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4B88C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87E04" w14:textId="77777777" w:rsidR="00627493" w:rsidRDefault="0062749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75146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59A9D" w14:textId="77777777" w:rsidR="00627493" w:rsidRPr="00355DFF" w:rsidRDefault="00355DF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924A5" w14:textId="77777777" w:rsidR="00627493" w:rsidRDefault="00355DFF">
            <w:pPr>
              <w:autoSpaceDE w:val="0"/>
              <w:autoSpaceDN w:val="0"/>
              <w:spacing w:before="78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F9CD7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4DF46AAB" w14:textId="7777777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D8CDD" w14:textId="77777777" w:rsidR="00627493" w:rsidRDefault="00355DF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204E7" w14:textId="77777777" w:rsidR="00627493" w:rsidRPr="00355DFF" w:rsidRDefault="00355DF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культура (работа с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детской книгой 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справочной литературой)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2ED41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4C091" w14:textId="77777777" w:rsidR="00627493" w:rsidRDefault="00627493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C2829" w14:textId="77777777" w:rsidR="00627493" w:rsidRDefault="00627493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D6A30" w14:textId="77777777" w:rsidR="00627493" w:rsidRDefault="00627493"/>
        </w:tc>
        <w:tc>
          <w:tcPr>
            <w:tcW w:w="6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F7D3D" w14:textId="77777777" w:rsidR="00627493" w:rsidRPr="00355DFF" w:rsidRDefault="00355DFF">
            <w:pPr>
              <w:autoSpaceDE w:val="0"/>
              <w:autoSpaceDN w:val="0"/>
              <w:spacing w:before="78" w:after="0" w:line="247" w:lineRule="auto"/>
              <w:ind w:left="72" w:right="202"/>
              <w:jc w:val="both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школьную или ближайшую детскую библиотеку: знакомство с правилами и способами выбора необходимой книги, выполнение правил юного читателя: культура поведения в библиотеке, работа с каталогом;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48A23" w14:textId="77777777" w:rsidR="00627493" w:rsidRDefault="00355DF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46004" w14:textId="77777777" w:rsidR="00627493" w:rsidRDefault="00355DF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627493" w14:paraId="3D35F70E" w14:textId="77777777">
        <w:trPr>
          <w:trHeight w:hRule="exact" w:val="348"/>
        </w:trPr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D0D92" w14:textId="77777777" w:rsidR="00627493" w:rsidRDefault="00355DF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E5FA5" w14:textId="77777777" w:rsidR="00627493" w:rsidRDefault="00355DF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2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83353" w14:textId="77777777" w:rsidR="00627493" w:rsidRDefault="00627493"/>
        </w:tc>
      </w:tr>
      <w:tr w:rsidR="00627493" w14:paraId="616C626B" w14:textId="77777777">
        <w:trPr>
          <w:trHeight w:hRule="exact" w:val="520"/>
        </w:trPr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3B052" w14:textId="77777777" w:rsidR="00627493" w:rsidRPr="00355DFF" w:rsidRDefault="00355DF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02AA1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05175" w14:textId="77777777" w:rsidR="00627493" w:rsidRDefault="00355DF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1CFB7" w14:textId="752EA0F6" w:rsidR="00627493" w:rsidRPr="00D2402C" w:rsidRDefault="00D2402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0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A93FE" w14:textId="77777777" w:rsidR="00627493" w:rsidRDefault="00627493"/>
        </w:tc>
      </w:tr>
    </w:tbl>
    <w:p w14:paraId="16089956" w14:textId="77777777" w:rsidR="00627493" w:rsidRDefault="00627493">
      <w:pPr>
        <w:autoSpaceDE w:val="0"/>
        <w:autoSpaceDN w:val="0"/>
        <w:spacing w:after="0" w:line="14" w:lineRule="exact"/>
      </w:pPr>
    </w:p>
    <w:p w14:paraId="62EF3262" w14:textId="77777777" w:rsidR="00627493" w:rsidRDefault="00627493">
      <w:pPr>
        <w:sectPr w:rsidR="0062749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D6CD802" w14:textId="77777777" w:rsidR="00627493" w:rsidRDefault="00627493">
      <w:pPr>
        <w:autoSpaceDE w:val="0"/>
        <w:autoSpaceDN w:val="0"/>
        <w:spacing w:after="78" w:line="220" w:lineRule="exact"/>
      </w:pPr>
    </w:p>
    <w:p w14:paraId="23A7889D" w14:textId="77777777" w:rsidR="00627493" w:rsidRDefault="00355DF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6855A355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0B83D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118E7C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FD10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29AF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FB529" w14:textId="77777777" w:rsidR="00627493" w:rsidRDefault="00355DFF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627493" w14:paraId="2ED92E2C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F1FC" w14:textId="77777777" w:rsidR="00627493" w:rsidRDefault="0062749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6BB1EED" w14:textId="77777777" w:rsidR="00627493" w:rsidRDefault="00627493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E1D6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BA25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F788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0724" w14:textId="77777777" w:rsidR="00627493" w:rsidRDefault="0062749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C9D8" w14:textId="77777777" w:rsidR="00627493" w:rsidRDefault="00627493"/>
        </w:tc>
      </w:tr>
      <w:tr w:rsidR="00627493" w14:paraId="73D393F5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D2B7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0A74FD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К. Толстой «Осень!</w:t>
            </w:r>
          </w:p>
          <w:p w14:paraId="1A36DD30" w14:textId="77777777" w:rsidR="00627493" w:rsidRPr="00355DFF" w:rsidRDefault="00355DF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Обсыпается весь наш бедный сад…»; И.С. Соколов-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Микитов «Осень»; народные приметы)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034A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0F00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595C2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F236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EA818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CD061E8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005C8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4A932A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К.Г. Паустовский «Наедине с осенью»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6D00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E826C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E58E0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47C16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95BB7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2DC98D9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8E6D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CB71C3" w14:textId="77777777" w:rsidR="00627493" w:rsidRPr="00355DFF" w:rsidRDefault="00355DF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 А. Есенин «Отговорила роща золотая»;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А.Н.Майков«Осень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»; загадки 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пословицы об осени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8022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79AD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BE99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C5A3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C963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9AB2FF5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08BE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6328C7" w14:textId="77777777" w:rsidR="00627493" w:rsidRPr="00355DFF" w:rsidRDefault="00355DF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 М. Рубцов «У сгнившей лесной избушки…»;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Наизусть А. Т.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Твардовский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«Л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ес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осенью»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045A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D6FD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83FD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96899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9B901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E5D6D5C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BA69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13C25C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Опрос наизусть.</w:t>
            </w:r>
          </w:p>
          <w:p w14:paraId="6B13F76B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А.Н.Плещеев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«Скучная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картина!...»; Н.А.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Некрасов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лавная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осень!...»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7C65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01AC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FCF7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697D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AFE5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8578D2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93D0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E666B8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440"/>
              <w:jc w:val="both"/>
              <w:rPr>
                <w:lang w:val="ru-RU"/>
              </w:rPr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А.С.Пушкин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«Октябрь уж наступил…»;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Н.М.Рубцов«Ворона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F776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3E2F0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5E01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2901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EDC5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7C8000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E2C89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8F8626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С. Соколов –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Микитов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усский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лес» РК2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A1561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2FF3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56D5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0A1B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792CF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5AC1B61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66EC1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7C3A3E6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чтение: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«Подарок»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К.Г.Паустовский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39AD4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77C8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1F64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1DF88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920CC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A21F4B2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3604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4B28B2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Обобщение по теме.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0D91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62318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D4FC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A22BD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39542" w14:textId="77777777" w:rsidR="00627493" w:rsidRDefault="00355DFF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627493" w14:paraId="4C64738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523D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2C940C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Проверка техники чтения.</w:t>
            </w:r>
          </w:p>
          <w:p w14:paraId="243858E4" w14:textId="77777777" w:rsidR="00627493" w:rsidRPr="00355DFF" w:rsidRDefault="00355DF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Присказка «Ой, люли, т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-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!»;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6F61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B092D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BC7C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B311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75AD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521D9EB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1975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C083B33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Народная сказка «Лиса и дрозд»; скороговорка РК3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3F5C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7F26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B854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5CF0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473F8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0EB1EAA2" w14:textId="77777777" w:rsidR="00627493" w:rsidRDefault="00627493">
      <w:pPr>
        <w:autoSpaceDE w:val="0"/>
        <w:autoSpaceDN w:val="0"/>
        <w:spacing w:after="0" w:line="14" w:lineRule="exact"/>
      </w:pPr>
    </w:p>
    <w:p w14:paraId="5A830FA8" w14:textId="77777777" w:rsidR="00627493" w:rsidRDefault="00627493">
      <w:pPr>
        <w:sectPr w:rsidR="00627493">
          <w:pgSz w:w="11900" w:h="16840"/>
          <w:pgMar w:top="298" w:right="650" w:bottom="42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0FC92D2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12668CC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9669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029DA2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Русская народная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ужик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медведь»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6085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B168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BE49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CC9B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299E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EC8494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39D0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E1C4DF0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Русская народная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едведь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Волк и Лиса»; пословицы.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6F11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AF3E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C3092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045B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EDD3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A473E9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F6C7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8E155B2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Русская народная плясовая песня «Калинка»; 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потешка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«Т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ень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–тень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потетень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14B5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3C22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C874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E3CE1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2634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A73AA6E" w14:textId="77777777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9B9C5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987EFA" w14:textId="77777777" w:rsidR="00627493" w:rsidRPr="00355DFF" w:rsidRDefault="00355DFF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чтение: русская народная сказка «Кот и лиса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»Р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К4Библиографическая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 (работа с детской книгой и справочной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литературой)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C1070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F8DC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FC7B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D93F1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163F0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C44D3D7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E194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EFD6E0F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народные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небылицы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«У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ты, бабушка-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келейница», «Жил я,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поживал», «Из-за леса, из-за гор…», «Небывальщина»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417C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19CE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D928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A1C1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4148B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01464DF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FB38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17F6E5" w14:textId="18E1E884" w:rsidR="00627493" w:rsidRPr="00355DFF" w:rsidRDefault="00355DFF" w:rsidP="00D2402C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 Матвеева «Путаница»;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Д.Хармс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«Иван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Торопышкин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7A4C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859B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717B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513C7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4ACC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DC2AFA6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E830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FA63A81" w14:textId="49264A9C" w:rsidR="00627493" w:rsidRPr="00355DFF" w:rsidRDefault="00355DFF" w:rsidP="00D2402C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Учебная статья «Скороговорка»;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Е.А.Благинина</w:t>
            </w:r>
            <w:proofErr w:type="spellEnd"/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«Скороговорки»,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Букварик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  РК5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F23E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23CB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06831" w14:textId="5D092B32" w:rsidR="00627493" w:rsidRPr="00D2402C" w:rsidRDefault="00627493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9D14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D7FF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F681D7F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93E61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3B0F97" w14:textId="77777777" w:rsidR="00627493" w:rsidRPr="00355DFF" w:rsidRDefault="00355DFF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Английские небылицы; Ю.П.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Хохотальная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путаница»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1F38A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8CD40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6DB1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05FE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B99CD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2FD663A" w14:textId="77777777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06AA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494B02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О.Е. Григорьев «Повар»,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«Жил-был царь…»;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Е.А.Благинина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«Бесконечная песенка»; учебная статья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Е.А.Благинина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F759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F61A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2DD5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18AD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9A0A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4E476476" w14:textId="77777777" w:rsidR="00627493" w:rsidRDefault="00627493">
      <w:pPr>
        <w:autoSpaceDE w:val="0"/>
        <w:autoSpaceDN w:val="0"/>
        <w:spacing w:after="0" w:line="14" w:lineRule="exact"/>
      </w:pPr>
    </w:p>
    <w:p w14:paraId="23E5CED9" w14:textId="77777777" w:rsidR="00627493" w:rsidRDefault="00627493">
      <w:pPr>
        <w:sectPr w:rsidR="00627493">
          <w:pgSz w:w="11900" w:h="16840"/>
          <w:pgMar w:top="284" w:right="650" w:bottom="137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23D2C5B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50A64848" w14:textId="77777777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B6A8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91FA0E" w14:textId="77777777" w:rsidR="00627493" w:rsidRPr="00355DFF" w:rsidRDefault="00355DFF">
            <w:pPr>
              <w:autoSpaceDE w:val="0"/>
              <w:autoSpaceDN w:val="0"/>
              <w:spacing w:before="98" w:after="0" w:line="283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Народные и литературные шутки-прибаутки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С.В.Михалкова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О.Е.Григорьева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; учебная статья «Многозначные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слова»)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2DC7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0212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505A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59BE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AA771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3BC71C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FCEC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1C3987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В.Н.Орлов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«Кавардак» РК6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7C15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10384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C1C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705F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D060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CD50DC5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61DFD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9930F3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 В. Бианки «Теремок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7C367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01A3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9801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5198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20C77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23D0F4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7DFE8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9B6C1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 В. Бианки «Теремок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DCA4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4DFA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5D54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4C2B8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EB4DB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184E24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ECDF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B11E2D" w14:textId="77777777" w:rsidR="00627493" w:rsidRDefault="00355DFF">
            <w:pPr>
              <w:autoSpaceDE w:val="0"/>
              <w:autoSpaceDN w:val="0"/>
              <w:spacing w:before="98" w:after="0" w:line="271" w:lineRule="auto"/>
              <w:ind w:left="72" w:right="512"/>
              <w:jc w:val="both"/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Л. Михайлов «Лесные хоромы»; небылица «Сел сверчок…»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F984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11C2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2E274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682D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7228A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94B913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95E9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0DF75F1" w14:textId="2677DA2A" w:rsidR="00627493" w:rsidRPr="001F19A3" w:rsidRDefault="00355DFF">
            <w:pPr>
              <w:autoSpaceDE w:val="0"/>
              <w:autoSpaceDN w:val="0"/>
              <w:spacing w:before="98" w:after="0" w:line="271" w:lineRule="auto"/>
              <w:ind w:left="72" w:right="512"/>
              <w:jc w:val="both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Л. Михайлов «Лесные хоромы»; небылица «Сел сверчок…»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C6E4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F577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B102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76A2D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1418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58CC44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EB52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48B924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Б. В. Заходер «Русачок» РК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36C5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07D1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C488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6529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AF02C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55E2A0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331E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AE881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Б. В. Заходер «Русачок»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8C3E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F9EE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FC9A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8CFC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9098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801F51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FF13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54AEA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Б. В. Заходер «Русачок»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E26F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8F4A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F2D6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D5D7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7C65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0EDDEF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35CB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AA07D7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 В. Бианки «Терентий 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–Т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етерев»;   РК8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BB81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D152C4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612D4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3C5C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839CB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E838DEB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E6DE3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1A68FF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 В. Бианки «Терентий –Тетерев»;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AC12D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19A36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5F2AA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B56EC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27C9D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62EE65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8460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D2D289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С. Соколов –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Микито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Тетерева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3856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1534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5821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DAE3D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22A5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BF2697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04F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5F3D57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Проверочная работа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03C1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E621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5486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72E4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6F64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627493" w14:paraId="0B64714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3EC9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5937B3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Внеклассное чтение: В. И. Даль «Лиса и Медведь» РК9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AA0C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5AD9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1F49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02FA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1C0F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4908ABB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AE82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588991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А. П. Гайдар «Совесть»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7379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D7DD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0977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F703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0F2D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2826E800" w14:textId="77777777" w:rsidR="00627493" w:rsidRDefault="00627493">
      <w:pPr>
        <w:autoSpaceDE w:val="0"/>
        <w:autoSpaceDN w:val="0"/>
        <w:spacing w:after="0" w:line="14" w:lineRule="exact"/>
      </w:pPr>
    </w:p>
    <w:p w14:paraId="779F0716" w14:textId="77777777" w:rsidR="00627493" w:rsidRDefault="00627493">
      <w:pPr>
        <w:sectPr w:rsidR="00627493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ADFD4F3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307107A0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92EC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84E448" w14:textId="77777777" w:rsidR="00627493" w:rsidRPr="00355DFF" w:rsidRDefault="00355DFF">
            <w:pPr>
              <w:autoSpaceDE w:val="0"/>
              <w:autoSpaceDN w:val="0"/>
              <w:spacing w:before="98" w:after="0"/>
              <w:ind w:left="72" w:right="86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А. Крылов «Чиж и голубь», «Волк и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журавль»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;п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ословицы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; учебная статья «И.А.</w:t>
            </w:r>
          </w:p>
          <w:p w14:paraId="4E368362" w14:textId="77777777" w:rsidR="00627493" w:rsidRDefault="00355DFF">
            <w:pPr>
              <w:autoSpaceDE w:val="0"/>
              <w:autoSpaceDN w:val="0"/>
              <w:spacing w:before="7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Крылов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наизусть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B2FA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FE67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96A6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3BEF8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209DC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B21971A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E62A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35AD511" w14:textId="77777777" w:rsidR="00627493" w:rsidRDefault="00355DFF">
            <w:pPr>
              <w:autoSpaceDE w:val="0"/>
              <w:autoSpaceDN w:val="0"/>
              <w:spacing w:before="98" w:after="0"/>
              <w:ind w:left="72" w:right="144"/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 наизусть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Л.Н.Толстой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тарый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дед и внучек»,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«Лгун»; пословицы, уч. </w:t>
            </w:r>
            <w:r w:rsidRPr="00355DF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статья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пословицах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BC8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9483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4DA7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E221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F50F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00FD2A1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EA107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64688D" w14:textId="77777777" w:rsidR="00627493" w:rsidRPr="00355DFF" w:rsidRDefault="00355DFF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Н. Плещеев «Старик», «На берегу»; уч. статья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А.Н.Плещеев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»; пословицы РК10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BCF59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E795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23A6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6563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60739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9284B48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0117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57A5400" w14:textId="77777777" w:rsidR="00627493" w:rsidRPr="00355DFF" w:rsidRDefault="00355DF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Н. Плещеев «Старик», «На берегу»; уч. статья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А.Н.Плещеев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»; пословицы РК10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568C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17FE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459B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2C67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51FF9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B5C1901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C8F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17AF2F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М. Зощенко «Самое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главное»; И.В.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Северянин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«Е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ё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питомцы»; обобщение)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Выбор.чтение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составление плана,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8820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12C3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A4CD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2AE8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EED8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13CDC5A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832F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2076A38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 М. Зощенко «Самое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главное»; И.В.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Северянин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«Е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ё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питомцы»; обобщение)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Выбор.чтение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составление плана,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2CD5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D85FD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9F18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3D83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A460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0CD2CAC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E147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C382F9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 «Читаю стихотворение, слышу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сказку» РК11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48CA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5E3B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E1B5C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C4228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2D909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4A68B5F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7ACB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4EA718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1271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5BDA0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8914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9DE5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41E2D" w14:textId="77777777" w:rsidR="00627493" w:rsidRDefault="00355DFF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627493" w14:paraId="23C69D08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DB25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DEFDD52" w14:textId="77777777" w:rsidR="00627493" w:rsidRPr="00355DFF" w:rsidRDefault="00355DF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Русская народная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Гуси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–лебеди»;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учебная статья «Волшебная сказка»; пословицы)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A563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AB4D4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806F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0761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039C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3DC0675" w14:textId="77777777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305C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E81CD9A" w14:textId="77777777" w:rsidR="00627493" w:rsidRPr="00355DFF" w:rsidRDefault="00355DF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Русская народная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Гуси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–лебеди»;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учебная статья «Волшебная сказка»; пословицы)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9882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82524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5B70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BAFC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276F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7AF0669B" w14:textId="77777777" w:rsidR="00627493" w:rsidRDefault="00627493">
      <w:pPr>
        <w:autoSpaceDE w:val="0"/>
        <w:autoSpaceDN w:val="0"/>
        <w:spacing w:after="0" w:line="14" w:lineRule="exact"/>
      </w:pPr>
    </w:p>
    <w:p w14:paraId="739D39AC" w14:textId="77777777" w:rsidR="00627493" w:rsidRDefault="00627493">
      <w:pPr>
        <w:sectPr w:rsidR="00627493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1BA74F1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2EEA650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52C5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2223FD9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народная сказка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«Крошечка -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Хаврошечка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») РК12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83D8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E1C44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F58E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3A8F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59AA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AF601F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2F3D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AC17CAF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народная сказка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«Крошечка -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Хаврошечка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»)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92FE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F5AB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8793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E550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0833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99BC710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60A5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4B69812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Учебная статья «Волшебная сказка и жизнь»; загадка;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скороговорка;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ар.плясовая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песня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«Ленок»)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4D1C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117C2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9647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FEDC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23FF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F879266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06171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170178" w14:textId="77777777" w:rsidR="00627493" w:rsidRPr="00355DFF" w:rsidRDefault="00355DFF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народная сказка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«Морозко», народные шутки о 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ленивых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РК13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03522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31957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FFD18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D3712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66D9A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5B8E3E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82AA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758E2BF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Русская народная сказка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«Морозко», народные шутки о 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ленивых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F74F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69DF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7DBBC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5998F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0C9C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E2B328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BF94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65C80C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 «Стихи и сказки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Е.Пермяка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825E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251C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810B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70D8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E0ED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94B07E2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F482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8BEEC0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1EB2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67DB3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109A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C2C6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03200" w14:textId="77777777" w:rsidR="00627493" w:rsidRDefault="00355DFF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627493" w14:paraId="03CD0FB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59C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D3A1C7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 С. Пушкин «Зимнее утро»; А. А. Фет «Печальная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берёза»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231C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B602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483F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8A09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550E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EA17A1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0FE5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E89B95B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А.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Скребицкий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Синица»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шубка»; считалка;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скороговорка  РК14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8DA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E54D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8D56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EC307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CC6B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541D4F4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64D28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F5AA7DC" w14:textId="77777777" w:rsidR="00627493" w:rsidRPr="00355DFF" w:rsidRDefault="00355DFF">
            <w:pPr>
              <w:autoSpaceDE w:val="0"/>
              <w:autoSpaceDN w:val="0"/>
              <w:spacing w:before="100" w:after="0" w:line="271" w:lineRule="auto"/>
              <w:ind w:left="72" w:right="230"/>
              <w:jc w:val="both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А.А. Фет «Кот поёт, глаза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…»; С.А.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Есенин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аметает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пурга…»; загадка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682D4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5EC0A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FA20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463D5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6C3C9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ABAD07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373C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8CE4D2D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С.Я.  Маршак «Декабрь»; Е.А. Благинина «Стихи о ёлке»;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378A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9BA6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B96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4FF1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B8E3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D30E19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CE0F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B02FBE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С.М. Городецкий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«Новогодние приметы»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439C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A6D0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478A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6A9B1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8B627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39F0845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C300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0DA8CD4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Ю.П.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 РК15«Настоящий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секрет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»н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аизусть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отрывок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95B2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B0BF0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5BA2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313F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2457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470D2172" w14:textId="77777777" w:rsidR="00627493" w:rsidRDefault="00627493">
      <w:pPr>
        <w:autoSpaceDE w:val="0"/>
        <w:autoSpaceDN w:val="0"/>
        <w:spacing w:after="0" w:line="14" w:lineRule="exact"/>
      </w:pPr>
    </w:p>
    <w:p w14:paraId="5DC8FF35" w14:textId="77777777" w:rsidR="00627493" w:rsidRDefault="00627493">
      <w:pPr>
        <w:sectPr w:rsidR="00627493">
          <w:pgSz w:w="11900" w:h="16840"/>
          <w:pgMar w:top="284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2F38A92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58E6A75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7AF3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AAE42C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 наизусть. В.И.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Бело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Зима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00461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F00C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ECE1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5B188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8926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1B3971F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F31C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15E329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Н.М. Рубцов «Мимо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изгороди»;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уч.статья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«Н.М. Рубцов»; статья «Солнце на лето- зима на мороз»,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загадки; Проверка Т 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8480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00DD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0782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F4C9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9E218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27493" w14:paraId="5C6D74A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9696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10CCEBB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Н. И. Сладков «Как медведя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переворачивали»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3DF2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3F74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2A6D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7D26F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0D30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93E3D46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24B0B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4A5CD4C" w14:textId="77777777" w:rsidR="00627493" w:rsidRPr="00355DFF" w:rsidRDefault="00355DF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по теме.</w:t>
            </w:r>
          </w:p>
          <w:p w14:paraId="57C1B074" w14:textId="77777777" w:rsidR="00627493" w:rsidRPr="00355DFF" w:rsidRDefault="00355DF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 РК16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B35CC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B9CEA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F93A1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F3A10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368F4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627493" w14:paraId="39D43BA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157D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526E93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В.Д. Одоевский «Мороз Иванович»;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уч.статья</w:t>
            </w:r>
            <w:proofErr w:type="spellEnd"/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«Противопоставление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8D71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0777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37EC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33F67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44B9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405E56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1CCD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1D0789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В.Д. Одоевский «Мороз Иванович»;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уч.статья</w:t>
            </w:r>
            <w:proofErr w:type="spellEnd"/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«Противопоставление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6F70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F7C5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2FE2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D46D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32E58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412BF3C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F390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17B7E62" w14:textId="77777777" w:rsidR="00627493" w:rsidRPr="00355DFF" w:rsidRDefault="00355DF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А.С. Пушкин «Сказка 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мёртвой царевне и о семи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богатырях»;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уч.стаья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«Сказки А. С. Пушкина»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C625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4DEB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221F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F20F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0315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F21059F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F43B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15213D" w14:textId="77777777" w:rsidR="00627493" w:rsidRPr="00355DFF" w:rsidRDefault="00355DF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А.С. Пушкин «Сказка 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мёртвой царевне и о семи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богатырях»;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уч.стаья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«Сказки А. С. Пушкина»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8FAA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3A152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08E6C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4919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204DA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223365A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18A4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831784" w14:textId="77777777" w:rsidR="00627493" w:rsidRDefault="00355DFF">
            <w:pPr>
              <w:autoSpaceDE w:val="0"/>
              <w:autoSpaceDN w:val="0"/>
              <w:spacing w:before="98" w:after="0" w:line="281" w:lineRule="auto"/>
              <w:ind w:left="72"/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А.С. Пушкин «Сказка 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мёртвой царевне и о семи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богатырях»;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уч.стаья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«Сказки А. С. Пушкина» Наизусть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отрывок.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РК17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A0C9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24E2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EC2E32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4DE5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2E04A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257EAD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E8C86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5CE99D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Опрос наизусть. Внеклассное чтение: С.Т. Аксаков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«Аленький цветочек»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B0FE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E62B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DF71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D542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1F60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BADC5A7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92FD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0C4C7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EBF3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A3AC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CEA8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E5D3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BD457" w14:textId="77777777" w:rsidR="00627493" w:rsidRDefault="00355DFF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627493" w14:paraId="68F11656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46C6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3FE2B2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Ю.И. Коваль «Лабаз»  РК18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8856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1B55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712B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6BCC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5934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03F2DCE1" w14:textId="77777777" w:rsidR="00627493" w:rsidRDefault="00627493">
      <w:pPr>
        <w:autoSpaceDE w:val="0"/>
        <w:autoSpaceDN w:val="0"/>
        <w:spacing w:after="0" w:line="14" w:lineRule="exact"/>
      </w:pPr>
    </w:p>
    <w:p w14:paraId="17104BFA" w14:textId="77777777" w:rsidR="00627493" w:rsidRDefault="00627493">
      <w:pPr>
        <w:sectPr w:rsidR="00627493">
          <w:pgSz w:w="11900" w:h="16840"/>
          <w:pgMar w:top="284" w:right="650" w:bottom="47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73F7E0D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09B4C33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3967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53FE94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Ю.И. Коваль «Лабаз»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4724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FE2F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2A57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1FB7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8605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76C6E1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21E7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47EDB6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В.Л. Дуров «У классной доски»;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уч.статья«В.Л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14:paraId="24772C5F" w14:textId="77777777" w:rsidR="00627493" w:rsidRDefault="00355DFF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Дуров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DF66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2A89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B1E5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70BB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9B39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C120AD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8635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396D0AC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М.М. Пришвин «Норка и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кот»;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К.Г. Паустовский «Мой дом»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43C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6104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B308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2C3C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D7D71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EC8D825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72CE0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EC18BDB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Б.С. Житков «Галка»; В.В. Вересаев «Братишка» РК19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F1B6A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B7698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16AD4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C170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CB42C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49ACE28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8FBB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7CF066" w14:textId="3A43029D" w:rsidR="00627493" w:rsidRPr="00355DFF" w:rsidRDefault="00355DF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уч.статья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«Рассказы 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животных»;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«Воробей»; В.Д. Берестов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«Прощание с другом»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F41F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24A18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1386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CF44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2FD4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27493" w14:paraId="143A49B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38DB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BFFC92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В.В. Чаплина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Малышка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»Э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.Ю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Шим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«Белка и Ворон»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9402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E430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F166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A33B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FFC2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7A1BF53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B365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3CFA1C8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В.Л. Дуров «Мои звери»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E662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0A5C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3A592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39E51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D5FD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ACEB8C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5AA4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D2E299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разделу: «О братьях наших меньших» РК20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C023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EC54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272C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A3B9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D277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627493" w14:paraId="7E91FF9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3498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790327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Ю.П. Мориц «Сто фантазий» наизусть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AEF1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61C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DD9C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8498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9E70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B7019D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644B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5867DF1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 наизусть. В.Ю. Драгунский «Не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пиф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не паф!»)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A442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4FEC2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E1E9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9211D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8123B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523A17D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CB7C9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434999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Драгунский «Не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пиф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не паф!»)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B5989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6A64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5AC8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8ED3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06085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B8E01F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703B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9564C03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Н.Н. Носов «Бобик в гостях у Барбоса»  РК21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EE25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DCF83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EBF8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5E62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B065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FC5D3F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EC8A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093CF82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Н.Н. Носов «Бобик в гостях у Барбоса»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C943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E87E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069C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7F4B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3EFDD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5C46FB2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18D0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06C7818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РБиблиографическая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 (работа с детской книгой и справочной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литературой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)П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Погодин«Кирпичные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острова»;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82B2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C495D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7589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E709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26BF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6FA1ADA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DC36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3E01B0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Р.П. Погодин «Кирпичные острова»;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38A6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1D74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D9A2A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00B07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3C49A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23E509A8" w14:textId="77777777" w:rsidR="00627493" w:rsidRDefault="00627493">
      <w:pPr>
        <w:autoSpaceDE w:val="0"/>
        <w:autoSpaceDN w:val="0"/>
        <w:spacing w:after="0" w:line="14" w:lineRule="exact"/>
      </w:pPr>
    </w:p>
    <w:p w14:paraId="24B035C5" w14:textId="77777777" w:rsidR="00627493" w:rsidRDefault="00627493">
      <w:pPr>
        <w:sectPr w:rsidR="00627493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70B81D6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43CC285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80BC3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C18323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Н.Н.Носов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«Три охотника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»Р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К22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0CAE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4DD0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337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FF36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8D55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0CB2EB4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3857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94F2F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AA0E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CE68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4FD65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9ED8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AF664" w14:textId="77777777" w:rsidR="00627493" w:rsidRDefault="00355DFF">
            <w:pPr>
              <w:autoSpaceDE w:val="0"/>
              <w:autoSpaceDN w:val="0"/>
              <w:spacing w:before="98" w:after="0" w:line="28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627493" w14:paraId="1ADA6F8B" w14:textId="77777777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B50B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BE50F9E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А.С. Пушкин «Ещё дуют холодные ветры…»; Б.Л.</w:t>
            </w:r>
          </w:p>
          <w:p w14:paraId="2D950524" w14:textId="77777777" w:rsidR="00627493" w:rsidRPr="00355DFF" w:rsidRDefault="00355DFF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Пастернак «Март»; А.Н.</w:t>
            </w:r>
          </w:p>
          <w:p w14:paraId="48F3050D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Майков «Ласточка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примчалась…»; народные приметы о весенних месяцах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5AEC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F913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3B5C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1DE0D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06047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E002267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5E29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C0386F1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В.В. Бианки «Синичкин календарь. Апрель»; Э.Э.</w:t>
            </w:r>
          </w:p>
          <w:p w14:paraId="4E5C803A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Мошковская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«Лёд тронулся»;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таья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«Звукопись»;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поговорка)  РК23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FFF2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C129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331F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14A51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CE0FC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C92C4BC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490D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9A4CC76" w14:textId="77777777" w:rsidR="00627493" w:rsidRPr="00355DFF" w:rsidRDefault="00355DF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С.А. Есенин «Черёмуха»,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«Сыплет черёмуха снегом»; А.Н. Плещеев «Мой садик»; народные приметы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4B49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0EA03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E30C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3462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5F3B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8BF749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24EA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E0BEF4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А.А. Блок «Ворона»; В.А. Жуковский «Жаворонок»; народные приметы; загадки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A5F6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A8DD8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05D86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0D78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8A3C4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D9D8DF5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97FC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FD7DFD6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А.А. Фет «Весенний дождь»; И.С. Никитин «Весна в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степи»; народные приметы.</w:t>
            </w:r>
          </w:p>
          <w:p w14:paraId="17B32030" w14:textId="77777777" w:rsidR="00627493" w:rsidRDefault="00355DFF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Наизусть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6864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9945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D1CA2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047D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01C6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B5D290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BA5E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F77338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Опрос наизусть Внеклассное чтение: Н. Вагнер «Песенка земли» РК24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BF3F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A8B7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62EE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2FEE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8F43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6631B5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C164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F0BEF4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С.В. Образцов «Так нельзя, а так можно и нужно»,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«Воробей»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A39A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1CF0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FE47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D319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3CE0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A2773FD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D833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E3EE8C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С.В. Образцов «Летяга»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535C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9C9CC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88DB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24BB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FDDA9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76997158" w14:textId="77777777" w:rsidR="00627493" w:rsidRDefault="00627493">
      <w:pPr>
        <w:autoSpaceDE w:val="0"/>
        <w:autoSpaceDN w:val="0"/>
        <w:spacing w:after="0" w:line="14" w:lineRule="exact"/>
      </w:pPr>
    </w:p>
    <w:p w14:paraId="779E4543" w14:textId="77777777" w:rsidR="00627493" w:rsidRDefault="00627493">
      <w:pPr>
        <w:sectPr w:rsidR="00627493">
          <w:pgSz w:w="11900" w:h="16840"/>
          <w:pgMar w:top="284" w:right="650" w:bottom="96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DD404C4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5CC4E8F7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79C9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9CDED1F" w14:textId="77777777" w:rsidR="00627493" w:rsidRPr="00355DFF" w:rsidRDefault="00355DF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С.В. Образцов  РК25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«Зайчонок», «Дружок», «Что я хочу вам сказать на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прощанье»)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E899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0483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EEC7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3BCC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DBC7D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7238342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A389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3CA42DD" w14:textId="77777777" w:rsidR="00627493" w:rsidRPr="00355DFF" w:rsidRDefault="00355DF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С.В. Образцов  РК25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«Зайчонок», «Дружок», «Что я хочу вам сказать на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прощанье»)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3E6B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79AF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068C4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0172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4CE8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284C5C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F44A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FA8C389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 М. Зощенко «Не надо врать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2199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C7FE2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2ECA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C82B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EFF4B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4C864B9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41B7E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4BF6D18" w14:textId="77777777" w:rsidR="00627493" w:rsidRPr="00355DFF" w:rsidRDefault="00355DFF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 М. Зощенко «Не надо врать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8EDA9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25238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928C7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E2C7D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D9B37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63A4FE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CDB9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10BCD1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100. Внеклассное чтение: В.К. Железников «Голубая Катя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»Р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К26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8880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72FC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20C0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4AE9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A4087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42C1704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197C4F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AC2BF8A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101. Обобщение по теме.</w:t>
            </w:r>
          </w:p>
          <w:p w14:paraId="6C3AC6A1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разделу: «Так нельзя, а так можно и нужно»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302D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1427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047FF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6B6E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3E81B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627493" w14:paraId="7F7672E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F208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001073A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Е.Л. Шварц «Несчастный и счастливый день Маруси»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F329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54BC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931F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DAED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8273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FC6BC5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1F727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139611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Е.Л. Шварц «Несчастный и счастливый день Маруси»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0F09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B297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2E584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BDBA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5B828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34CBAB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4E97D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EE58F8" w14:textId="77777777" w:rsidR="00627493" w:rsidRPr="00355DFF" w:rsidRDefault="00355DF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104. В.В.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Голявкин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«Совесть»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РК26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805F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A002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53BE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6DA71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6E14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04D7A4F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46748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B1B1CC7" w14:textId="77777777" w:rsidR="00627493" w:rsidRDefault="00355DFF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 В.В. Голявкин «Совесть»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C068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2B21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823A2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BC58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D245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E39A1F3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9E8FD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4C05E8" w14:textId="77777777" w:rsidR="00627493" w:rsidRDefault="00355DFF">
            <w:pPr>
              <w:autoSpaceDE w:val="0"/>
              <w:autoSpaceDN w:val="0"/>
              <w:spacing w:before="100" w:after="0" w:line="271" w:lineRule="auto"/>
              <w:ind w:left="156" w:right="144" w:hanging="156"/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Н.Г. Гари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н-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Михайловский«Поступление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гимназию».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Тёмы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B6082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24328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70689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287AB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B730D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293D7D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6B43B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03D03D0" w14:textId="77777777" w:rsidR="00627493" w:rsidRDefault="00355DF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Н.Г. Гари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н-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Михайловский«Поступление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гимназию».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Тёмы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82E3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28E4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A56B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DD1E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929C2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FBFA8E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BF6D9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9AF09" w14:textId="77777777" w:rsidR="00627493" w:rsidRDefault="00355DFF">
            <w:pPr>
              <w:autoSpaceDE w:val="0"/>
              <w:autoSpaceDN w:val="0"/>
              <w:spacing w:before="98" w:after="0" w:line="271" w:lineRule="auto"/>
              <w:ind w:left="576" w:right="432" w:hanging="576"/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108. И.А. Бунин «Экзамены в гимназии»; А.С.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Пушкин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«Р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умяной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зарёю…»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РК27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CBBB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963D2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7462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A4DD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8C94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46EAC61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E76A9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DB10B5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К.Г. Паустовский «Кишата»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CA50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3DD0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2329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B089F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67FB9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34D7F837" w14:textId="77777777" w:rsidR="00627493" w:rsidRDefault="00627493">
      <w:pPr>
        <w:autoSpaceDE w:val="0"/>
        <w:autoSpaceDN w:val="0"/>
        <w:spacing w:after="0" w:line="14" w:lineRule="exact"/>
      </w:pPr>
    </w:p>
    <w:p w14:paraId="5C5A3896" w14:textId="77777777" w:rsidR="00627493" w:rsidRDefault="00627493">
      <w:pPr>
        <w:sectPr w:rsidR="00627493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C39ADD5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653E9E0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E87F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42E26D" w14:textId="77777777" w:rsidR="00627493" w:rsidRDefault="00355DFF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К.Г. Паустовский «Кишата»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5455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1067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225D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41EFA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3194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CF4208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234F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CF68BD9" w14:textId="77777777" w:rsidR="00627493" w:rsidRPr="00355DFF" w:rsidRDefault="00355DF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В.И. Дмитриева «Малыш и 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Жучка»; загадка РК28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FCC7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2BEE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2721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EE15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6FD6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6F751D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F9E4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CB8B49C" w14:textId="77777777" w:rsidR="00627493" w:rsidRPr="00355DFF" w:rsidRDefault="00355DF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В.И. Дмитриева «Малыш и 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Жучка»; загадка РК28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586D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28221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7034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5AC1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7940C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2AE917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BC23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3272773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113. Внеклассное чтение: В.В.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Голявкин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«Вот что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интересно!»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154B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B1C7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0A97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34EE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768DD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E1D9646" w14:textId="77777777">
        <w:trPr>
          <w:trHeight w:hRule="exact" w:val="150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E8DDE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656B1E" w14:textId="77777777" w:rsidR="00627493" w:rsidRPr="00355DFF" w:rsidRDefault="00355DFF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Библиографическая культура (работа с детской книгой и справочной литературой)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B1845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ED5A6" w14:textId="77777777" w:rsidR="00627493" w:rsidRDefault="00627493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71F31" w14:textId="77777777" w:rsidR="00627493" w:rsidRDefault="00627493"/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46521" w14:textId="77777777" w:rsidR="00627493" w:rsidRDefault="00627493"/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88404" w14:textId="77777777" w:rsidR="00627493" w:rsidRDefault="00355DFF">
            <w:pPr>
              <w:autoSpaceDE w:val="0"/>
              <w:autoSpaceDN w:val="0"/>
              <w:spacing w:before="100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627493" w14:paraId="7E025D56" w14:textId="77777777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AC8FB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E9D1EF2" w14:textId="77777777" w:rsidR="00627493" w:rsidRPr="00355DFF" w:rsidRDefault="00355DF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115. Рус. нар. песня «Как у </w:t>
            </w:r>
            <w:r w:rsidRPr="00355DFF">
              <w:rPr>
                <w:lang w:val="ru-RU"/>
              </w:rPr>
              <w:br/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бабушки козёл»; наизусть.</w:t>
            </w:r>
          </w:p>
          <w:p w14:paraId="4CB91AFB" w14:textId="77777777" w:rsidR="00627493" w:rsidRPr="00355DFF" w:rsidRDefault="00355DF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Прибаутки, пословицы,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загадка; В.А. Жуковский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«Котик и козлик»; англ. нар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есня «Храбрецы»; С.</w:t>
            </w:r>
          </w:p>
          <w:p w14:paraId="744CECB1" w14:textId="77777777" w:rsidR="00627493" w:rsidRPr="00355DFF" w:rsidRDefault="00355DF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Чёрный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«Ну-ка, дети!...»; Д.</w:t>
            </w:r>
          </w:p>
          <w:p w14:paraId="46213684" w14:textId="77777777" w:rsidR="00627493" w:rsidRDefault="00355DFF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Хармс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Храбрый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ёж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5354E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AB286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F999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34D2E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4C12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4E10360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3B5BC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E1FD31F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576" w:right="432" w:hanging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116. Опрос наизусть. Рус. нар. сказка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Глиняшка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»; англ. нар. песенки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Барабек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Робин -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Боббин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», «Дом, который построил Джек») РК29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346B3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BECD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A97B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B925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8D57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5235BA2" w14:textId="77777777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B63F8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472917" w14:textId="77777777" w:rsidR="00627493" w:rsidRPr="00355DFF" w:rsidRDefault="00355DFF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Рус. нар. сказка «Кочеток и курочка»; В.А. Осеева «Кто всех глупей»;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англ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песня«Гвоздь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подкова»; </w:t>
            </w:r>
            <w:r w:rsidRPr="00355DFF">
              <w:rPr>
                <w:lang w:val="ru-RU"/>
              </w:rPr>
              <w:br/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Л.Н.Толстой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«Старик 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смерть»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024E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4B20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F411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FE052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D9E01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F5229F6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F5CCC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917DD31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Рус. и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болгар.нар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шутки; Л.</w:t>
            </w:r>
          </w:p>
          <w:p w14:paraId="238D8DE6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Н.Толстой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«Три калача 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одна баранка»; К.С.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Аксаков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ой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Лизочек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…»;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9760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1398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944E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5A06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819C9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1E7B9F7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07218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DC5F79C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Русская народная сказка «Петух 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бобок»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8DCE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09EA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45B9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9CA7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8829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14:paraId="61D63F60" w14:textId="77777777" w:rsidR="00627493" w:rsidRDefault="00627493">
      <w:pPr>
        <w:autoSpaceDE w:val="0"/>
        <w:autoSpaceDN w:val="0"/>
        <w:spacing w:after="0" w:line="14" w:lineRule="exact"/>
      </w:pPr>
    </w:p>
    <w:p w14:paraId="734A2F72" w14:textId="77777777" w:rsidR="00627493" w:rsidRDefault="00627493">
      <w:pPr>
        <w:sectPr w:rsidR="00627493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00B2600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3C76574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D6B9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BD59CC1" w14:textId="77777777" w:rsidR="00627493" w:rsidRPr="00355DFF" w:rsidRDefault="00355DF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120. Ш.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Перро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одарки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феи»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РК30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B8D3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5C04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F999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46903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D572E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AD6FB2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000BC7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D08CDC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576" w:right="530" w:hanging="576"/>
              <w:jc w:val="both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121. «Волшебные помощники солдата» (Г. Х.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Андерсе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Огниво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8BD4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1E8BF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A9159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6E96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3E1B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005330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E090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64C9C2E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576" w:right="530" w:hanging="576"/>
              <w:jc w:val="both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122. «Волшебные помощники солдата» (Г. Х.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Андерсе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Огниво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0361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84F6C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BC31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92A6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D2083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C11F0D7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3940B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CD3578B" w14:textId="77777777" w:rsidR="00627493" w:rsidRPr="00355DFF" w:rsidRDefault="00355DFF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100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123. Братья Гримм РК31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«Храбрый портной»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23866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A972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5241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70C74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5A685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4299BC7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14E9C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417CBB" w14:textId="77777777" w:rsidR="00627493" w:rsidRDefault="00355DF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Братья Гримм «Храбрый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портной»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AE56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F8798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1B0B4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4C51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A5CD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FF4103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FF8D3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1597718" w14:textId="77777777" w:rsidR="00627493" w:rsidRPr="00355DFF" w:rsidRDefault="00355DFF">
            <w:pPr>
              <w:autoSpaceDE w:val="0"/>
              <w:autoSpaceDN w:val="0"/>
              <w:spacing w:before="98" w:after="0"/>
              <w:ind w:left="576" w:right="432" w:hanging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125. Дж. Харрис «Сказка про лошадь Братца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Кролика»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Братец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Кролик и Братец Медведь»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A8F4A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7CCD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B4953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8C57A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CA860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6BC12D88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DECCF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412A634" w14:textId="77777777" w:rsidR="00627493" w:rsidRPr="00355DFF" w:rsidRDefault="00355DFF">
            <w:pPr>
              <w:autoSpaceDE w:val="0"/>
              <w:autoSpaceDN w:val="0"/>
              <w:spacing w:before="98" w:after="0"/>
              <w:ind w:left="576" w:right="432" w:hanging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126. Дж. Харрис «Сказка про лошадь Братца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Кролика»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Братец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Кролик и Братец Медведь»  РК32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EED0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84B6E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2C128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901A9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79F9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17AC63B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C9FB5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287D2C6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Дж. Родари «Пуговкин домик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DBEB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927B9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5D07B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BC437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3616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2E7B132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7A3F44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DA011A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Дж. Родари «Пуговкин домик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8FD69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EA37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23C3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DBD7C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B2946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342A14D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9DBBD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38FBA14" w14:textId="77777777" w:rsidR="00627493" w:rsidRDefault="00355DFF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 Контрольная работа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251A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2687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DF14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CE630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79348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627493" w14:paraId="679445AE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D395E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23EA1C3" w14:textId="77777777" w:rsidR="00627493" w:rsidRPr="00355DFF" w:rsidRDefault="00355DFF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Внеклассное чтение: Сказки 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Гауфа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Р. Киплинга РК33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0B524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2174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483B1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D0946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99274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0898706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20060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5152664" w14:textId="77777777" w:rsidR="00627493" w:rsidRDefault="00355DF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Сказки зарубежных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писателей»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E70B2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1025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606C0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DCD25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3C34F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752D12AE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C52C4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A00A02" w14:textId="77777777" w:rsidR="00627493" w:rsidRPr="00355DFF" w:rsidRDefault="00355DFF">
            <w:pPr>
              <w:autoSpaceDE w:val="0"/>
              <w:autoSpaceDN w:val="0"/>
              <w:spacing w:before="98" w:after="0" w:line="281" w:lineRule="auto"/>
              <w:ind w:left="576" w:right="144" w:hanging="576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132. В.П. Астафьев «Зорькина песня»; народные приметы; пословица; загадки; русская народная песня «Пошли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девушки…»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CE2A4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F8758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805AD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E74FF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B287C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698D90A" w14:textId="77777777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2A42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D0719D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133. Проверка Т Ч К. Г.</w:t>
            </w:r>
          </w:p>
          <w:p w14:paraId="29A38122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Паустовский «Жара </w:t>
            </w:r>
            <w:r w:rsidRPr="00355DFF">
              <w:rPr>
                <w:lang w:val="ru-RU"/>
              </w:rPr>
              <w:br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стояла…»; И. В.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Северянин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ружевеет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розовеет…»; Е.</w:t>
            </w:r>
          </w:p>
          <w:p w14:paraId="009DBAD0" w14:textId="77777777" w:rsidR="00627493" w:rsidRDefault="00355DFF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А. Благинина «Эхо» РК34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47FA6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1E517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E63DF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A248D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8F417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14:paraId="40CB47CC" w14:textId="77777777" w:rsidR="00627493" w:rsidRDefault="00627493">
      <w:pPr>
        <w:autoSpaceDE w:val="0"/>
        <w:autoSpaceDN w:val="0"/>
        <w:spacing w:after="0" w:line="14" w:lineRule="exact"/>
      </w:pPr>
    </w:p>
    <w:p w14:paraId="518E3DEA" w14:textId="77777777" w:rsidR="00627493" w:rsidRDefault="00627493">
      <w:pPr>
        <w:sectPr w:rsidR="00627493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8EA2DEC" w14:textId="77777777" w:rsidR="00627493" w:rsidRDefault="0062749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620"/>
        <w:gridCol w:w="1668"/>
        <w:gridCol w:w="1164"/>
        <w:gridCol w:w="1574"/>
      </w:tblGrid>
      <w:tr w:rsidR="00627493" w14:paraId="7F87AAE1" w14:textId="7777777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0908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9E44934" w14:textId="77777777" w:rsidR="00627493" w:rsidRPr="00355DFF" w:rsidRDefault="00355DFF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К. Чуковский «Загадка»; Ф.</w:t>
            </w:r>
          </w:p>
          <w:p w14:paraId="75D92D66" w14:textId="77777777" w:rsidR="00627493" w:rsidRPr="00355DFF" w:rsidRDefault="00355DF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И. Тютчев «В небе тают облака…»; Н. А.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Некрасов</w:t>
            </w:r>
            <w:proofErr w:type="gram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</w:t>
            </w:r>
            <w:proofErr w:type="gram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есня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Ерёмушке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»; А. Н.</w:t>
            </w:r>
          </w:p>
          <w:p w14:paraId="27AF9645" w14:textId="77777777" w:rsidR="00627493" w:rsidRPr="00355DFF" w:rsidRDefault="00355DFF">
            <w:pPr>
              <w:autoSpaceDE w:val="0"/>
              <w:autoSpaceDN w:val="0"/>
              <w:spacing w:before="70" w:after="0" w:line="262" w:lineRule="auto"/>
              <w:jc w:val="center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Майков «Летний дождь»; М. И. Цветаева «Август-астры»)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4A46B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45E10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9405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609BF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0AA71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627493" w14:paraId="5F525D9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38748" w14:textId="77777777" w:rsidR="00627493" w:rsidRDefault="00355DF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598D48" w14:textId="77777777" w:rsidR="00627493" w:rsidRPr="00355DFF" w:rsidRDefault="00355DF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DB881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C134A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CE357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A31F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5EED" w14:textId="77777777" w:rsidR="00627493" w:rsidRDefault="00355DF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27493" w14:paraId="6717E189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CA212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428C4B" w14:textId="77777777" w:rsidR="00627493" w:rsidRPr="00355DFF" w:rsidRDefault="00355DFF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Внеклассное чтение «Русские </w:t>
            </w:r>
            <w:r w:rsidRPr="00355DFF">
              <w:rPr>
                <w:lang w:val="ru-RU"/>
              </w:rPr>
              <w:tab/>
            </w: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мастера» Хохлома.</w:t>
            </w:r>
          </w:p>
          <w:p w14:paraId="100CE78D" w14:textId="77777777" w:rsidR="00627493" w:rsidRDefault="00355DFF">
            <w:pPr>
              <w:autoSpaceDE w:val="0"/>
              <w:autoSpaceDN w:val="0"/>
              <w:spacing w:before="70" w:after="0" w:line="271" w:lineRule="auto"/>
              <w:ind w:left="72" w:right="144"/>
            </w:pP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В.Д.Берестов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Матрешкины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В.Н.Крупин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Дымка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BB894" w14:textId="77777777" w:rsidR="00627493" w:rsidRDefault="00355DF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4F3FB" w14:textId="77777777" w:rsidR="00627493" w:rsidRDefault="00627493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0EBCE" w14:textId="77777777" w:rsidR="00627493" w:rsidRDefault="00627493"/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30EFB" w14:textId="77777777" w:rsidR="00627493" w:rsidRDefault="00627493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2A885" w14:textId="77777777" w:rsidR="00627493" w:rsidRDefault="00355DFF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627493" w:rsidRPr="00A91992" w14:paraId="11C283B4" w14:textId="77777777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344247" w14:textId="77777777" w:rsidR="00627493" w:rsidRPr="00355DFF" w:rsidRDefault="00355DF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F5AC8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AA550" w14:textId="77777777" w:rsidR="00627493" w:rsidRDefault="00355DF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4D52A" w14:textId="5E5A34E7" w:rsidR="00627493" w:rsidRPr="00355DFF" w:rsidRDefault="0013127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11(7</w:t>
            </w:r>
            <w:r w:rsidR="00355DF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наизусть +3 техники чтения+1 работа с учебной статьей)</w:t>
            </w:r>
          </w:p>
        </w:tc>
      </w:tr>
    </w:tbl>
    <w:p w14:paraId="5D82113F" w14:textId="77777777" w:rsidR="00131278" w:rsidRPr="00131278" w:rsidRDefault="00131278" w:rsidP="00131278">
      <w:pPr>
        <w:rPr>
          <w:lang w:val="ru-RU"/>
        </w:rPr>
      </w:pPr>
    </w:p>
    <w:p w14:paraId="66C3B45F" w14:textId="77777777" w:rsidR="00131278" w:rsidRPr="00131278" w:rsidRDefault="00131278" w:rsidP="00131278">
      <w:pPr>
        <w:rPr>
          <w:lang w:val="ru-RU"/>
        </w:rPr>
      </w:pPr>
    </w:p>
    <w:p w14:paraId="04A7D1B9" w14:textId="77777777" w:rsidR="00131278" w:rsidRPr="006B41C5" w:rsidRDefault="00131278" w:rsidP="0013127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41C5">
        <w:rPr>
          <w:rFonts w:ascii="Times New Roman" w:eastAsia="Calibri" w:hAnsi="Times New Roman" w:cs="Times New Roman"/>
          <w:sz w:val="24"/>
          <w:szCs w:val="24"/>
          <w:lang w:val="ru-RU"/>
        </w:rPr>
        <w:t>Виды контрольных и проверочных работ.</w:t>
      </w:r>
    </w:p>
    <w:p w14:paraId="35256B38" w14:textId="77777777" w:rsidR="00131278" w:rsidRPr="006B41C5" w:rsidRDefault="00131278" w:rsidP="00131278">
      <w:pPr>
        <w:spacing w:before="100" w:beforeAutospacing="1" w:after="100" w:afterAutospacing="1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14"/>
        <w:tblW w:w="0" w:type="auto"/>
        <w:tblInd w:w="-176" w:type="dxa"/>
        <w:tblLook w:val="04A0" w:firstRow="1" w:lastRow="0" w:firstColumn="1" w:lastColumn="0" w:noHBand="0" w:noVBand="1"/>
      </w:tblPr>
      <w:tblGrid>
        <w:gridCol w:w="2981"/>
        <w:gridCol w:w="1595"/>
        <w:gridCol w:w="1594"/>
        <w:gridCol w:w="1594"/>
        <w:gridCol w:w="1346"/>
      </w:tblGrid>
      <w:tr w:rsidR="00131278" w:rsidRPr="004D432C" w14:paraId="3E227123" w14:textId="77777777" w:rsidTr="006B41C5">
        <w:tc>
          <w:tcPr>
            <w:tcW w:w="2981" w:type="dxa"/>
          </w:tcPr>
          <w:p w14:paraId="778F01FB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595" w:type="dxa"/>
          </w:tcPr>
          <w:p w14:paraId="444BF4B1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  <w:p w14:paraId="30F7038B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0F4FABCA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1594" w:type="dxa"/>
          </w:tcPr>
          <w:p w14:paraId="7E7E1203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1346" w:type="dxa"/>
          </w:tcPr>
          <w:p w14:paraId="4585EEAE" w14:textId="77777777" w:rsidR="00131278" w:rsidRPr="006B41C5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C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31278" w:rsidRPr="004D432C" w14:paraId="59D6BA05" w14:textId="77777777" w:rsidTr="006B41C5">
        <w:tc>
          <w:tcPr>
            <w:tcW w:w="2981" w:type="dxa"/>
          </w:tcPr>
          <w:p w14:paraId="2293862B" w14:textId="6C422EF8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</w:t>
            </w:r>
            <w:r w:rsidR="00D2402C">
              <w:rPr>
                <w:rFonts w:ascii="Times New Roman" w:hAnsi="Times New Roman" w:cs="Times New Roman"/>
                <w:sz w:val="24"/>
                <w:szCs w:val="24"/>
              </w:rPr>
              <w:t xml:space="preserve"> и контр </w:t>
            </w:r>
            <w:r w:rsidRPr="004D432C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1595" w:type="dxa"/>
          </w:tcPr>
          <w:p w14:paraId="108ED81F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5305DA97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229FB354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3AF5EDA" w14:textId="5C3914F0" w:rsidR="00131278" w:rsidRPr="006B41C5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1278" w:rsidRPr="004D432C" w14:paraId="111314C5" w14:textId="77777777" w:rsidTr="006B41C5">
        <w:tc>
          <w:tcPr>
            <w:tcW w:w="2981" w:type="dxa"/>
          </w:tcPr>
          <w:p w14:paraId="1DAB3014" w14:textId="29E37B1D" w:rsidR="00131278" w:rsidRPr="004D432C" w:rsidRDefault="00131278" w:rsidP="006B41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Техника чтения</w:t>
            </w:r>
          </w:p>
        </w:tc>
        <w:tc>
          <w:tcPr>
            <w:tcW w:w="1595" w:type="dxa"/>
          </w:tcPr>
          <w:p w14:paraId="4B603613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74354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42AED1D8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47B52DA0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CA42B05" w14:textId="14E51BEC" w:rsidR="00131278" w:rsidRPr="006B41C5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1278" w:rsidRPr="004D432C" w14:paraId="78AB1D2B" w14:textId="77777777" w:rsidTr="00D2402C">
        <w:trPr>
          <w:trHeight w:val="308"/>
        </w:trPr>
        <w:tc>
          <w:tcPr>
            <w:tcW w:w="2981" w:type="dxa"/>
          </w:tcPr>
          <w:p w14:paraId="241074A7" w14:textId="136868A5" w:rsidR="00131278" w:rsidRPr="004D432C" w:rsidRDefault="00131278" w:rsidP="006B41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аизусть</w:t>
            </w:r>
          </w:p>
        </w:tc>
        <w:tc>
          <w:tcPr>
            <w:tcW w:w="1595" w:type="dxa"/>
          </w:tcPr>
          <w:p w14:paraId="167E85C2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0EDE2E1C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7C9B9859" w14:textId="77777777" w:rsidR="00131278" w:rsidRPr="004D432C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783086AA" w14:textId="346CF351" w:rsidR="00131278" w:rsidRPr="006B41C5" w:rsidRDefault="00131278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402C" w:rsidRPr="004D432C" w14:paraId="33E471CF" w14:textId="77777777" w:rsidTr="006B41C5">
        <w:trPr>
          <w:trHeight w:val="250"/>
        </w:trPr>
        <w:tc>
          <w:tcPr>
            <w:tcW w:w="2981" w:type="dxa"/>
          </w:tcPr>
          <w:p w14:paraId="109274EC" w14:textId="2D6EBA1C" w:rsidR="00D2402C" w:rsidRDefault="00D2402C" w:rsidP="006B41C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Работа с учебной статьей</w:t>
            </w:r>
          </w:p>
        </w:tc>
        <w:tc>
          <w:tcPr>
            <w:tcW w:w="1595" w:type="dxa"/>
          </w:tcPr>
          <w:p w14:paraId="5D9C380E" w14:textId="77777777" w:rsidR="00D2402C" w:rsidRPr="004D432C" w:rsidRDefault="00D2402C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4D1F6560" w14:textId="77777777" w:rsidR="00D2402C" w:rsidRPr="004D432C" w:rsidRDefault="00D2402C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14:paraId="4880EA1E" w14:textId="77777777" w:rsidR="00D2402C" w:rsidRPr="004D432C" w:rsidRDefault="00D2402C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4A25D5D" w14:textId="0BE69639" w:rsidR="00D2402C" w:rsidRPr="006B41C5" w:rsidRDefault="00D2402C" w:rsidP="006B41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1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DE74D92" w14:textId="77777777" w:rsidR="00131278" w:rsidRDefault="00131278" w:rsidP="00131278">
      <w:pPr>
        <w:autoSpaceDE w:val="0"/>
        <w:autoSpaceDN w:val="0"/>
        <w:spacing w:after="78" w:line="220" w:lineRule="exact"/>
      </w:pPr>
    </w:p>
    <w:p w14:paraId="0F917F7E" w14:textId="7CEB90AD" w:rsidR="00131278" w:rsidRDefault="00131278" w:rsidP="00131278">
      <w:pPr>
        <w:ind w:firstLine="720"/>
        <w:rPr>
          <w:lang w:val="ru-RU"/>
        </w:rPr>
      </w:pPr>
    </w:p>
    <w:p w14:paraId="741A39D3" w14:textId="2D2952F5" w:rsidR="00131278" w:rsidRDefault="00131278" w:rsidP="00131278">
      <w:pPr>
        <w:rPr>
          <w:lang w:val="ru-RU"/>
        </w:rPr>
      </w:pPr>
    </w:p>
    <w:p w14:paraId="25604BDC" w14:textId="77777777" w:rsidR="00627493" w:rsidRPr="00131278" w:rsidRDefault="00627493" w:rsidP="00131278">
      <w:pPr>
        <w:rPr>
          <w:lang w:val="ru-RU"/>
        </w:rPr>
        <w:sectPr w:rsidR="00627493" w:rsidRPr="0013127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0CE5BAC" w14:textId="77777777" w:rsidR="00627493" w:rsidRPr="00355DFF" w:rsidRDefault="00627493">
      <w:pPr>
        <w:autoSpaceDE w:val="0"/>
        <w:autoSpaceDN w:val="0"/>
        <w:spacing w:after="78" w:line="220" w:lineRule="exact"/>
        <w:rPr>
          <w:lang w:val="ru-RU"/>
        </w:rPr>
      </w:pPr>
    </w:p>
    <w:p w14:paraId="379FCC2C" w14:textId="77777777" w:rsidR="00627493" w:rsidRPr="001F19A3" w:rsidRDefault="00355DFF">
      <w:pPr>
        <w:autoSpaceDE w:val="0"/>
        <w:autoSpaceDN w:val="0"/>
        <w:spacing w:after="0" w:line="230" w:lineRule="auto"/>
        <w:rPr>
          <w:lang w:val="ru-RU"/>
        </w:rPr>
      </w:pPr>
      <w:r w:rsidRPr="001F19A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0868830A" w14:textId="77777777" w:rsidR="00627493" w:rsidRPr="001F19A3" w:rsidRDefault="00355DFF">
      <w:pPr>
        <w:autoSpaceDE w:val="0"/>
        <w:autoSpaceDN w:val="0"/>
        <w:spacing w:before="346" w:after="0" w:line="230" w:lineRule="auto"/>
        <w:rPr>
          <w:lang w:val="ru-RU"/>
        </w:rPr>
      </w:pPr>
      <w:r w:rsidRPr="001F19A3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2C77BBF3" w14:textId="339629AA" w:rsidR="00627493" w:rsidRPr="00355DFF" w:rsidRDefault="00355DFF">
      <w:pPr>
        <w:autoSpaceDE w:val="0"/>
        <w:autoSpaceDN w:val="0"/>
        <w:spacing w:before="166" w:after="0" w:line="281" w:lineRule="auto"/>
        <w:ind w:right="576"/>
        <w:rPr>
          <w:lang w:val="ru-RU"/>
        </w:rPr>
      </w:pP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Матвеева Е.И., Литературное чтение (в 2 частях). Ученик. 3 класс. ООО «БИНОМ. Лаборатория знаний»; АО «Издательство Просвещение»; </w:t>
      </w:r>
      <w:r w:rsidRPr="00355DFF">
        <w:rPr>
          <w:lang w:val="ru-RU"/>
        </w:rPr>
        <w:br/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Грехнева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Г М; </w:t>
      </w:r>
      <w:r w:rsidRPr="00355DFF">
        <w:rPr>
          <w:lang w:val="ru-RU"/>
        </w:rPr>
        <w:br/>
      </w:r>
      <w:proofErr w:type="spell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Корепова</w:t>
      </w:r>
      <w:proofErr w:type="spellEnd"/>
      <w:proofErr w:type="gramStart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К</w:t>
      </w:r>
      <w:proofErr w:type="gram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 Е. литературное чтение; </w:t>
      </w: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 в двух частях; </w:t>
      </w:r>
      <w:r w:rsidRPr="00355DFF">
        <w:rPr>
          <w:lang w:val="ru-RU"/>
        </w:rPr>
        <w:br/>
      </w:r>
    </w:p>
    <w:p w14:paraId="08721E4A" w14:textId="77777777" w:rsidR="00627493" w:rsidRPr="00355DFF" w:rsidRDefault="00355DFF">
      <w:pPr>
        <w:autoSpaceDE w:val="0"/>
        <w:autoSpaceDN w:val="0"/>
        <w:spacing w:before="264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1D00BB86" w14:textId="77777777" w:rsidR="00627493" w:rsidRPr="00355DFF" w:rsidRDefault="00355DFF">
      <w:pPr>
        <w:autoSpaceDE w:val="0"/>
        <w:autoSpaceDN w:val="0"/>
        <w:spacing w:before="264" w:after="0" w:line="230" w:lineRule="auto"/>
        <w:rPr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4026D7D3" w14:textId="77777777" w:rsidR="00627493" w:rsidRPr="00355DFF" w:rsidRDefault="00355DFF">
      <w:pPr>
        <w:autoSpaceDE w:val="0"/>
        <w:autoSpaceDN w:val="0"/>
        <w:spacing w:before="16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55DFF">
        <w:rPr>
          <w:rFonts w:ascii="Times New Roman" w:eastAsia="Times New Roman" w:hAnsi="Times New Roman"/>
          <w:color w:val="000000"/>
          <w:sz w:val="24"/>
          <w:lang w:val="ru-RU"/>
        </w:rPr>
        <w:t>, РЭШ</w:t>
      </w:r>
    </w:p>
    <w:p w14:paraId="2D3292D2" w14:textId="77777777" w:rsidR="00627493" w:rsidRPr="00355DFF" w:rsidRDefault="00627493">
      <w:pPr>
        <w:rPr>
          <w:lang w:val="ru-RU"/>
        </w:rPr>
        <w:sectPr w:rsidR="00627493" w:rsidRPr="00355DF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8373B9D" w14:textId="77777777" w:rsidR="00627493" w:rsidRPr="00355DFF" w:rsidRDefault="00627493">
      <w:pPr>
        <w:autoSpaceDE w:val="0"/>
        <w:autoSpaceDN w:val="0"/>
        <w:spacing w:after="78" w:line="220" w:lineRule="exact"/>
        <w:rPr>
          <w:lang w:val="ru-RU"/>
        </w:rPr>
      </w:pPr>
    </w:p>
    <w:p w14:paraId="528B2971" w14:textId="77777777" w:rsidR="006B41C5" w:rsidRDefault="00355DFF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</w:p>
    <w:p w14:paraId="043E953F" w14:textId="77777777" w:rsidR="006B41C5" w:rsidRPr="006B41C5" w:rsidRDefault="006B41C5" w:rsidP="006B41C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41C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Технические средства обучения</w:t>
      </w:r>
      <w:r w:rsidRPr="006B41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6FF03CAB" w14:textId="77777777" w:rsidR="006B41C5" w:rsidRPr="006B41C5" w:rsidRDefault="006B41C5" w:rsidP="006B41C5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41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Мультимедийный компьютер с художественным  программным обеспечением </w:t>
      </w:r>
    </w:p>
    <w:p w14:paraId="6E546175" w14:textId="77777777" w:rsidR="006B41C5" w:rsidRPr="006B41C5" w:rsidRDefault="006B41C5" w:rsidP="006B41C5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41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Мультимедиа-проектор </w:t>
      </w:r>
    </w:p>
    <w:p w14:paraId="362BB0BA" w14:textId="77777777" w:rsidR="006B41C5" w:rsidRPr="006B41C5" w:rsidRDefault="006B41C5" w:rsidP="006B41C5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41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Аудиторная доска с магнитной поверхностью и набором приспособлений для крепления таблиц и репродукций </w:t>
      </w:r>
    </w:p>
    <w:p w14:paraId="4527A6B6" w14:textId="77777777" w:rsidR="006B41C5" w:rsidRPr="006B41C5" w:rsidRDefault="006B41C5" w:rsidP="006B41C5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B41C5">
        <w:rPr>
          <w:rFonts w:ascii="Times New Roman" w:eastAsia="Calibri" w:hAnsi="Times New Roman" w:cs="Times New Roman"/>
          <w:sz w:val="24"/>
          <w:szCs w:val="24"/>
          <w:lang w:val="ru-RU"/>
        </w:rPr>
        <w:t>Экран</w:t>
      </w:r>
      <w:r w:rsidRPr="006B41C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14:paraId="49F6A7CA" w14:textId="3FC1AE0A" w:rsidR="00627493" w:rsidRPr="00355DFF" w:rsidRDefault="00355DFF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355DFF">
        <w:rPr>
          <w:lang w:val="ru-RU"/>
        </w:rPr>
        <w:br/>
      </w:r>
      <w:r w:rsidRPr="00355DF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168FBB3D" w14:textId="0EBA385B" w:rsidR="006B41C5" w:rsidRDefault="006B41C5" w:rsidP="006B41C5">
      <w:pPr>
        <w:ind w:firstLine="720"/>
        <w:rPr>
          <w:lang w:val="ru-RU"/>
        </w:rPr>
      </w:pPr>
      <w:r>
        <w:rPr>
          <w:lang w:val="ru-RU"/>
        </w:rPr>
        <w:t>Учебно-методический комплект « Работа с текстом»</w:t>
      </w:r>
    </w:p>
    <w:p w14:paraId="23797E95" w14:textId="06F9DDF1" w:rsidR="006B41C5" w:rsidRDefault="006B41C5" w:rsidP="006B41C5">
      <w:pPr>
        <w:rPr>
          <w:lang w:val="ru-RU"/>
        </w:rPr>
      </w:pPr>
    </w:p>
    <w:p w14:paraId="3AC428CA" w14:textId="77777777" w:rsidR="00627493" w:rsidRPr="006B41C5" w:rsidRDefault="00627493" w:rsidP="006B41C5">
      <w:pPr>
        <w:rPr>
          <w:lang w:val="ru-RU"/>
        </w:rPr>
        <w:sectPr w:rsidR="00627493" w:rsidRPr="006B41C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30ED83F" w14:textId="77777777" w:rsidR="004109D0" w:rsidRPr="00355DFF" w:rsidRDefault="004109D0">
      <w:pPr>
        <w:rPr>
          <w:lang w:val="ru-RU"/>
        </w:rPr>
      </w:pPr>
    </w:p>
    <w:sectPr w:rsidR="004109D0" w:rsidRPr="00355DF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F6BA1" w14:textId="77777777" w:rsidR="00A948D3" w:rsidRDefault="00A948D3" w:rsidP="00995F02">
      <w:pPr>
        <w:spacing w:after="0" w:line="240" w:lineRule="auto"/>
      </w:pPr>
      <w:r>
        <w:separator/>
      </w:r>
    </w:p>
  </w:endnote>
  <w:endnote w:type="continuationSeparator" w:id="0">
    <w:p w14:paraId="720B8EFA" w14:textId="77777777" w:rsidR="00A948D3" w:rsidRDefault="00A948D3" w:rsidP="0099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7F328" w14:textId="77777777" w:rsidR="00A948D3" w:rsidRDefault="00A948D3" w:rsidP="00995F02">
      <w:pPr>
        <w:spacing w:after="0" w:line="240" w:lineRule="auto"/>
      </w:pPr>
      <w:r>
        <w:separator/>
      </w:r>
    </w:p>
  </w:footnote>
  <w:footnote w:type="continuationSeparator" w:id="0">
    <w:p w14:paraId="01769155" w14:textId="77777777" w:rsidR="00A948D3" w:rsidRDefault="00A948D3" w:rsidP="00995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48F03AE"/>
    <w:multiLevelType w:val="hybridMultilevel"/>
    <w:tmpl w:val="59A6B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31278"/>
    <w:rsid w:val="0015074B"/>
    <w:rsid w:val="001F19A3"/>
    <w:rsid w:val="0029639D"/>
    <w:rsid w:val="00326F90"/>
    <w:rsid w:val="00355DFF"/>
    <w:rsid w:val="003904F2"/>
    <w:rsid w:val="004109D0"/>
    <w:rsid w:val="00627493"/>
    <w:rsid w:val="006B41C5"/>
    <w:rsid w:val="00995F02"/>
    <w:rsid w:val="00A91992"/>
    <w:rsid w:val="00A948D3"/>
    <w:rsid w:val="00AA1D8D"/>
    <w:rsid w:val="00B47730"/>
    <w:rsid w:val="00BD1B75"/>
    <w:rsid w:val="00CB0664"/>
    <w:rsid w:val="00CF440D"/>
    <w:rsid w:val="00D2402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50E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4">
    <w:name w:val="Сетка таблицы1"/>
    <w:basedOn w:val="a3"/>
    <w:next w:val="aff0"/>
    <w:uiPriority w:val="59"/>
    <w:rsid w:val="00131278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Balloon Text"/>
    <w:basedOn w:val="a1"/>
    <w:link w:val="aff9"/>
    <w:uiPriority w:val="99"/>
    <w:semiHidden/>
    <w:unhideWhenUsed/>
    <w:rsid w:val="006B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B4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4">
    <w:name w:val="Сетка таблицы1"/>
    <w:basedOn w:val="a3"/>
    <w:next w:val="aff0"/>
    <w:uiPriority w:val="59"/>
    <w:rsid w:val="00131278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Balloon Text"/>
    <w:basedOn w:val="a1"/>
    <w:link w:val="aff9"/>
    <w:uiPriority w:val="99"/>
    <w:semiHidden/>
    <w:unhideWhenUsed/>
    <w:rsid w:val="006B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B4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BC7E7F-E27C-48A3-82C3-343C1315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28</Pages>
  <Words>6505</Words>
  <Characters>37085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43503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Назаренко</cp:lastModifiedBy>
  <cp:revision>10</cp:revision>
  <cp:lastPrinted>2022-10-12T03:42:00Z</cp:lastPrinted>
  <dcterms:created xsi:type="dcterms:W3CDTF">2013-12-23T23:15:00Z</dcterms:created>
  <dcterms:modified xsi:type="dcterms:W3CDTF">2022-10-17T03:23:00Z</dcterms:modified>
  <cp:category/>
</cp:coreProperties>
</file>